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C69" w:rsidRPr="000B6C69" w:rsidRDefault="000B6C69" w:rsidP="000B6C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C69">
        <w:rPr>
          <w:rFonts w:ascii="Times New Roman" w:hAnsi="Times New Roman" w:cs="Times New Roman"/>
          <w:b/>
          <w:sz w:val="28"/>
          <w:szCs w:val="28"/>
        </w:rPr>
        <w:t>Проверочная работа по окружающему миру в 4 классе</w:t>
      </w:r>
    </w:p>
    <w:p w:rsidR="000B6C69" w:rsidRDefault="000B6C69" w:rsidP="000E5129">
      <w:pPr>
        <w:rPr>
          <w:rFonts w:ascii="Times New Roman" w:hAnsi="Times New Roman" w:cs="Times New Roman"/>
          <w:b/>
          <w:sz w:val="24"/>
          <w:szCs w:val="24"/>
        </w:rPr>
      </w:pPr>
    </w:p>
    <w:p w:rsidR="000B6C69" w:rsidRDefault="000B6C69" w:rsidP="000E5129">
      <w:pPr>
        <w:rPr>
          <w:rFonts w:ascii="Times New Roman" w:hAnsi="Times New Roman" w:cs="Times New Roman"/>
          <w:b/>
          <w:sz w:val="24"/>
          <w:szCs w:val="24"/>
        </w:rPr>
      </w:pPr>
    </w:p>
    <w:p w:rsidR="00E70336" w:rsidRPr="000E5129" w:rsidRDefault="009C502A" w:rsidP="000B6C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02A">
        <w:rPr>
          <w:rFonts w:ascii="Times New Roman" w:hAnsi="Times New Roman" w:cs="Times New Roman"/>
          <w:b/>
          <w:sz w:val="24"/>
          <w:szCs w:val="24"/>
        </w:rPr>
        <w:t>Проверочная работа по теме «Мы граждане единого Отечества»</w:t>
      </w:r>
      <w:r w:rsidR="000B6C69">
        <w:rPr>
          <w:rFonts w:ascii="Times New Roman" w:hAnsi="Times New Roman" w:cs="Times New Roman"/>
          <w:b/>
          <w:sz w:val="24"/>
          <w:szCs w:val="24"/>
        </w:rPr>
        <w:t>.</w:t>
      </w:r>
    </w:p>
    <w:p w:rsidR="00685BE1" w:rsidRPr="001335B3" w:rsidRDefault="009A3628" w:rsidP="00685BE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обобщить и проверить знания и умения по теме.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 вариант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proofErr w:type="gramStart"/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proofErr w:type="gramEnd"/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относится к характеристике общества «семья»?</w:t>
      </w:r>
    </w:p>
    <w:p w:rsidR="00685BE1" w:rsidRPr="009530E2" w:rsidRDefault="00685BE1" w:rsidP="00685BE1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совместное хозяйство</w:t>
      </w:r>
    </w:p>
    <w:p w:rsidR="00685BE1" w:rsidRPr="009530E2" w:rsidRDefault="00685BE1" w:rsidP="00685BE1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свой язык</w:t>
      </w:r>
    </w:p>
    <w:p w:rsidR="00685BE1" w:rsidRPr="009530E2" w:rsidRDefault="00685BE1" w:rsidP="00685BE1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границы</w:t>
      </w:r>
    </w:p>
    <w:p w:rsidR="00685BE1" w:rsidRPr="009530E2" w:rsidRDefault="00685BE1" w:rsidP="00685BE1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государственные символы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proofErr w:type="gramStart"/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proofErr w:type="gramEnd"/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Кто является главой государства в нашей стране?</w:t>
      </w:r>
    </w:p>
    <w:p w:rsidR="00685BE1" w:rsidRPr="009530E2" w:rsidRDefault="00685BE1" w:rsidP="00685BE1">
      <w:pPr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император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президент</w:t>
      </w:r>
    </w:p>
    <w:p w:rsidR="00685BE1" w:rsidRPr="009530E2" w:rsidRDefault="00685BE1" w:rsidP="00685BE1">
      <w:pPr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король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султан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А3</w:t>
      </w:r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называется основной закон нашей страны?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федеральный закон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декларация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конституция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конвенция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proofErr w:type="gramStart"/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proofErr w:type="gramEnd"/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каком возрасте гражданин России получает паспорт?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18 лет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в 16 лет</w:t>
      </w:r>
    </w:p>
    <w:p w:rsidR="00685BE1" w:rsidRDefault="00685BE1" w:rsidP="00685B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21 год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в 14 лет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</w:t>
      </w:r>
      <w:proofErr w:type="gramStart"/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proofErr w:type="gramEnd"/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относится к обязанностям гражданина?</w:t>
      </w:r>
    </w:p>
    <w:p w:rsidR="00685BE1" w:rsidRPr="009530E2" w:rsidRDefault="00685BE1" w:rsidP="00685BE1">
      <w:pPr>
        <w:numPr>
          <w:ilvl w:val="0"/>
          <w:numId w:val="3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личная неприкосновенность</w:t>
      </w:r>
    </w:p>
    <w:p w:rsidR="00685BE1" w:rsidRPr="009530E2" w:rsidRDefault="00685BE1" w:rsidP="00685BE1">
      <w:pPr>
        <w:numPr>
          <w:ilvl w:val="0"/>
          <w:numId w:val="3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свободный труд и образование</w:t>
      </w:r>
    </w:p>
    <w:p w:rsidR="00685BE1" w:rsidRPr="009530E2" w:rsidRDefault="00685BE1" w:rsidP="00685BE1">
      <w:pPr>
        <w:numPr>
          <w:ilvl w:val="0"/>
          <w:numId w:val="3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забота о сохранении природы</w:t>
      </w:r>
    </w:p>
    <w:p w:rsidR="00685BE1" w:rsidRPr="009530E2" w:rsidRDefault="00685BE1" w:rsidP="00685BE1">
      <w:pPr>
        <w:numPr>
          <w:ilvl w:val="0"/>
          <w:numId w:val="3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отдых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документ, который защищает права юных жителей планеты?</w:t>
      </w:r>
    </w:p>
    <w:p w:rsidR="00685BE1" w:rsidRPr="009530E2" w:rsidRDefault="00685BE1" w:rsidP="00685BE1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Всеобщая декларация прав человека</w:t>
      </w:r>
    </w:p>
    <w:p w:rsidR="00685BE1" w:rsidRPr="009530E2" w:rsidRDefault="00685BE1" w:rsidP="00685BE1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Конституция Российской Федерации</w:t>
      </w:r>
    </w:p>
    <w:p w:rsidR="00685BE1" w:rsidRPr="009530E2" w:rsidRDefault="00685BE1" w:rsidP="00685BE1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Конвенция о правах ребенка</w:t>
      </w:r>
    </w:p>
    <w:p w:rsidR="00685BE1" w:rsidRDefault="00685BE1" w:rsidP="00685BE1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 Президента Российской Федерации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ВЗ.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занимается Государственная Дума?</w:t>
      </w:r>
    </w:p>
    <w:p w:rsidR="00685BE1" w:rsidRPr="009530E2" w:rsidRDefault="00685BE1" w:rsidP="00685BE1">
      <w:pPr>
        <w:numPr>
          <w:ilvl w:val="0"/>
          <w:numId w:val="5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исполняет законы</w:t>
      </w:r>
    </w:p>
    <w:p w:rsidR="00685BE1" w:rsidRPr="009530E2" w:rsidRDefault="00685BE1" w:rsidP="00685BE1">
      <w:pPr>
        <w:numPr>
          <w:ilvl w:val="0"/>
          <w:numId w:val="5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 законы</w:t>
      </w:r>
    </w:p>
    <w:p w:rsidR="00685BE1" w:rsidRPr="009530E2" w:rsidRDefault="00685BE1" w:rsidP="00685BE1">
      <w:pPr>
        <w:numPr>
          <w:ilvl w:val="0"/>
          <w:numId w:val="5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одобряет или отклоняет законы</w:t>
      </w:r>
    </w:p>
    <w:p w:rsidR="00685BE1" w:rsidRPr="009530E2" w:rsidRDefault="00685BE1" w:rsidP="00685BE1">
      <w:pPr>
        <w:numPr>
          <w:ilvl w:val="0"/>
          <w:numId w:val="5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подписывает законы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Start"/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proofErr w:type="gramEnd"/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символизирует двуглавый орел на гербе России?</w:t>
      </w:r>
    </w:p>
    <w:p w:rsidR="00685BE1" w:rsidRPr="009530E2" w:rsidRDefault="00685BE1" w:rsidP="00685BE1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владычество над миром</w:t>
      </w:r>
    </w:p>
    <w:p w:rsidR="00685BE1" w:rsidRPr="009530E2" w:rsidRDefault="00685BE1" w:rsidP="00685BE1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власть, могущество, мудрость</w:t>
      </w:r>
    </w:p>
    <w:p w:rsidR="00685BE1" w:rsidRPr="009530E2" w:rsidRDefault="00685BE1" w:rsidP="00685BE1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освобождение от ордынского владычества</w:t>
      </w:r>
    </w:p>
    <w:p w:rsidR="00685BE1" w:rsidRPr="009530E2" w:rsidRDefault="00685BE1" w:rsidP="00685BE1">
      <w:pPr>
        <w:numPr>
          <w:ilvl w:val="0"/>
          <w:numId w:val="6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расположение России в двух частях света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Start"/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proofErr w:type="gramEnd"/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праздники относятся к дням воинской славы России?</w:t>
      </w:r>
    </w:p>
    <w:p w:rsidR="00685BE1" w:rsidRPr="009530E2" w:rsidRDefault="00685BE1" w:rsidP="00685BE1">
      <w:pPr>
        <w:numPr>
          <w:ilvl w:val="0"/>
          <w:numId w:val="7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снятия блокады Ленинграда</w:t>
      </w:r>
    </w:p>
    <w:p w:rsidR="00685BE1" w:rsidRPr="009530E2" w:rsidRDefault="00685BE1" w:rsidP="00685BE1">
      <w:pPr>
        <w:numPr>
          <w:ilvl w:val="0"/>
          <w:numId w:val="7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защитника Отечества</w:t>
      </w:r>
    </w:p>
    <w:p w:rsidR="00685BE1" w:rsidRPr="009530E2" w:rsidRDefault="00685BE1" w:rsidP="00685BE1">
      <w:pPr>
        <w:numPr>
          <w:ilvl w:val="0"/>
          <w:numId w:val="7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победы русской армии в Полтавском сражении</w:t>
      </w:r>
    </w:p>
    <w:p w:rsidR="00685BE1" w:rsidRPr="009530E2" w:rsidRDefault="00685BE1" w:rsidP="00685BE1">
      <w:pPr>
        <w:numPr>
          <w:ilvl w:val="0"/>
          <w:numId w:val="7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народного единства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СЗ</w:t>
      </w: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Напишите рассказ о выдающемся человеке своего края (на оборотной стороне листа).</w:t>
      </w:r>
    </w:p>
    <w:p w:rsidR="00685BE1" w:rsidRDefault="00685BE1" w:rsidP="00685B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5BE1" w:rsidRDefault="00685BE1" w:rsidP="00685B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5BE1" w:rsidRDefault="00685BE1" w:rsidP="00685B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3628" w:rsidRPr="00F533C1" w:rsidRDefault="009A3628" w:rsidP="009A3628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6"/>
        <w:gridCol w:w="1559"/>
      </w:tblGrid>
      <w:tr w:rsidR="006F772A" w:rsidRPr="00F533C1" w:rsidTr="006F772A">
        <w:tc>
          <w:tcPr>
            <w:tcW w:w="870" w:type="dxa"/>
          </w:tcPr>
          <w:p w:rsidR="006F772A" w:rsidRPr="00F533C1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6F772A" w:rsidRPr="00F533C1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6F772A" w:rsidRPr="00F533C1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6F772A" w:rsidRPr="00F533C1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70" w:type="dxa"/>
          </w:tcPr>
          <w:p w:rsidR="006F772A" w:rsidRPr="00F533C1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6F772A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6F772A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870" w:type="dxa"/>
          </w:tcPr>
          <w:p w:rsidR="006F772A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6" w:type="dxa"/>
          </w:tcPr>
          <w:p w:rsidR="006F772A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6" w:type="dxa"/>
          </w:tcPr>
          <w:p w:rsidR="006F772A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</w:tr>
      <w:tr w:rsidR="006F772A" w:rsidRPr="00F533C1" w:rsidTr="006F772A">
        <w:tc>
          <w:tcPr>
            <w:tcW w:w="870" w:type="dxa"/>
          </w:tcPr>
          <w:p w:rsidR="006F772A" w:rsidRPr="00F533C1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F772A" w:rsidRPr="00F533C1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6F772A" w:rsidRPr="00F533C1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6F772A" w:rsidRPr="00F533C1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6F772A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6F772A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6F772A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F772A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76" w:type="dxa"/>
          </w:tcPr>
          <w:p w:rsidR="006F772A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876" w:type="dxa"/>
          </w:tcPr>
          <w:p w:rsidR="006F772A" w:rsidRDefault="006F772A" w:rsidP="009A362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выдающемся человеке своего края</w:t>
            </w:r>
          </w:p>
        </w:tc>
      </w:tr>
    </w:tbl>
    <w:p w:rsidR="009A3628" w:rsidRDefault="009A3628" w:rsidP="009A3628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685BE1" w:rsidRDefault="00685BE1" w:rsidP="00685B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5129" w:rsidRDefault="000E5129" w:rsidP="00685B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5BE1" w:rsidRDefault="00685BE1" w:rsidP="00685B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5BE1" w:rsidRPr="000E5129" w:rsidRDefault="006F772A" w:rsidP="00685BE1">
      <w:pPr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E51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685BE1" w:rsidRDefault="00685BE1" w:rsidP="00685B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1"/>
        <w:gridCol w:w="842"/>
        <w:gridCol w:w="842"/>
        <w:gridCol w:w="842"/>
        <w:gridCol w:w="841"/>
        <w:gridCol w:w="841"/>
        <w:gridCol w:w="841"/>
        <w:gridCol w:w="1461"/>
        <w:gridCol w:w="1452"/>
        <w:gridCol w:w="1476"/>
      </w:tblGrid>
      <w:tr w:rsidR="006F772A" w:rsidRPr="00F533C1" w:rsidTr="002D5004"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870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6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6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</w:tr>
      <w:tr w:rsidR="006F772A" w:rsidRPr="00F533C1" w:rsidTr="002D5004"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70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70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70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70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два правильных ответа, 1 бал</w:t>
            </w:r>
            <w:r w:rsidR="00D87BC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один правильный ответ</w:t>
            </w:r>
          </w:p>
        </w:tc>
        <w:tc>
          <w:tcPr>
            <w:tcW w:w="876" w:type="dxa"/>
          </w:tcPr>
          <w:p w:rsidR="006F772A" w:rsidRDefault="006F772A" w:rsidP="006F772A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четыре правильных ответа, 1 бал</w:t>
            </w:r>
            <w:r w:rsidR="00D87BC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два-три правильных ответа</w:t>
            </w:r>
          </w:p>
        </w:tc>
        <w:tc>
          <w:tcPr>
            <w:tcW w:w="876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оценивается отдельно</w:t>
            </w:r>
          </w:p>
        </w:tc>
      </w:tr>
    </w:tbl>
    <w:p w:rsidR="00685BE1" w:rsidRDefault="00685BE1" w:rsidP="00685BE1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 баллов – отметка «5»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9 - 10 баллов - отметка «4»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 – 8 баллов - отметка «3»</w:t>
      </w:r>
    </w:p>
    <w:p w:rsidR="00E70336" w:rsidRDefault="00945083" w:rsidP="009530E2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6 баллов - отметка «2»</w:t>
      </w:r>
    </w:p>
    <w:p w:rsidR="00945083" w:rsidRDefault="00945083" w:rsidP="009530E2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083" w:rsidRDefault="00945083" w:rsidP="009530E2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2B7" w:rsidRPr="0040369C" w:rsidRDefault="00CF22B7" w:rsidP="00CF22B7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CF22B7" w:rsidRDefault="00CF22B7" w:rsidP="00CF22B7">
      <w:pPr>
        <w:rPr>
          <w:rFonts w:ascii="Times New Roman" w:hAnsi="Times New Roman" w:cs="Times New Roman"/>
        </w:rPr>
      </w:pPr>
    </w:p>
    <w:p w:rsidR="00CF22B7" w:rsidRDefault="00CF22B7" w:rsidP="00CF22B7">
      <w:pPr>
        <w:rPr>
          <w:rFonts w:ascii="Times New Roman" w:hAnsi="Times New Roman" w:cs="Times New Roman"/>
        </w:rPr>
      </w:pPr>
    </w:p>
    <w:p w:rsidR="00E70336" w:rsidRDefault="00E70336" w:rsidP="009530E2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0336" w:rsidRDefault="00E70336" w:rsidP="000B6C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02A">
        <w:rPr>
          <w:rFonts w:ascii="Times New Roman" w:hAnsi="Times New Roman" w:cs="Times New Roman"/>
          <w:b/>
          <w:sz w:val="24"/>
          <w:szCs w:val="24"/>
        </w:rPr>
        <w:t>Проверочная работа по теме «Мы граждане единого Отечества»</w:t>
      </w:r>
      <w:r w:rsidR="000B6C69">
        <w:rPr>
          <w:rFonts w:ascii="Times New Roman" w:hAnsi="Times New Roman" w:cs="Times New Roman"/>
          <w:b/>
          <w:sz w:val="24"/>
          <w:szCs w:val="24"/>
        </w:rPr>
        <w:t>.</w:t>
      </w:r>
    </w:p>
    <w:p w:rsidR="00C93441" w:rsidRDefault="00C93441">
      <w:pPr>
        <w:rPr>
          <w:rFonts w:ascii="Times New Roman" w:hAnsi="Times New Roman" w:cs="Times New Roman"/>
          <w:sz w:val="24"/>
          <w:szCs w:val="24"/>
        </w:rPr>
      </w:pPr>
    </w:p>
    <w:p w:rsidR="00685BE1" w:rsidRPr="00E70336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I </w:t>
      </w:r>
      <w:proofErr w:type="spellStart"/>
      <w:r w:rsidRPr="00953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</w:t>
      </w:r>
      <w:proofErr w:type="spellEnd"/>
      <w:r w:rsidRPr="00E703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9530E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proofErr w:type="gramStart"/>
      <w:r w:rsidRPr="00133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proofErr w:type="gramEnd"/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относится к характеристике общества «народ»?</w:t>
      </w:r>
    </w:p>
    <w:p w:rsidR="00685BE1" w:rsidRPr="009530E2" w:rsidRDefault="00685BE1" w:rsidP="00685BE1">
      <w:pPr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территория</w:t>
      </w:r>
    </w:p>
    <w:p w:rsidR="00685BE1" w:rsidRPr="009530E2" w:rsidRDefault="00685BE1" w:rsidP="00685BE1">
      <w:pPr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национальный костюм</w:t>
      </w:r>
    </w:p>
    <w:p w:rsidR="00685BE1" w:rsidRPr="009530E2" w:rsidRDefault="00685BE1" w:rsidP="00685BE1">
      <w:pPr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совместное хозяйство</w:t>
      </w:r>
    </w:p>
    <w:p w:rsidR="00685BE1" w:rsidRPr="009530E2" w:rsidRDefault="00685BE1" w:rsidP="00685BE1">
      <w:pPr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столица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Каким государством, согласно Конституции РФ, является наша страна?</w:t>
      </w:r>
    </w:p>
    <w:p w:rsidR="00685BE1" w:rsidRDefault="00685BE1" w:rsidP="00685BE1">
      <w:pPr>
        <w:pStyle w:val="a3"/>
        <w:numPr>
          <w:ilvl w:val="0"/>
          <w:numId w:val="10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703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демократическая республика</w:t>
      </w:r>
    </w:p>
    <w:p w:rsidR="00685BE1" w:rsidRDefault="00685BE1" w:rsidP="00685BE1">
      <w:pPr>
        <w:pStyle w:val="a3"/>
        <w:numPr>
          <w:ilvl w:val="0"/>
          <w:numId w:val="10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703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Монархия</w:t>
      </w:r>
    </w:p>
    <w:p w:rsidR="00685BE1" w:rsidRDefault="00685BE1" w:rsidP="00685BE1">
      <w:pPr>
        <w:pStyle w:val="a3"/>
        <w:numPr>
          <w:ilvl w:val="0"/>
          <w:numId w:val="10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703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президентская республика</w:t>
      </w:r>
    </w:p>
    <w:p w:rsidR="00685BE1" w:rsidRPr="00E70336" w:rsidRDefault="00685BE1" w:rsidP="00685BE1">
      <w:pPr>
        <w:pStyle w:val="a3"/>
        <w:numPr>
          <w:ilvl w:val="0"/>
          <w:numId w:val="10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703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социалистическая республика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АЗ.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 какого возраста гражданин имеет право участвовать в управлении государством?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 18 лет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 с 25 лет</w:t>
      </w:r>
    </w:p>
    <w:p w:rsidR="00685BE1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 21 года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4) с 14 лет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Что такое конституция?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основной закон нашей страны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другое название нашей страны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устройство нашей страны</w:t>
      </w:r>
    </w:p>
    <w:p w:rsidR="00685BE1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объединение народов нашей страны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Что относится к правам гражданина?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защита чести и доброго имени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сохранение природы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исполнение законов государства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забота о своем ребенке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Где находится резиденция Президента России?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Белом доме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Московском Кремле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Букингемском дворце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4)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Эрмитаже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ВЗ.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Когда новый закон России вступает в силу?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когда его одобрило Федеральное собрание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когда его приняла Государственная дума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когда он был составлен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когда его подписал президент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Что относится к символам государства?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государственный танец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государственный герб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государственный язык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государственный флаг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Что относится к характеристике народа?</w:t>
      </w:r>
    </w:p>
    <w:p w:rsidR="00685BE1" w:rsidRPr="009530E2" w:rsidRDefault="00685BE1" w:rsidP="00685BE1">
      <w:pPr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свой герб</w:t>
      </w:r>
    </w:p>
    <w:p w:rsidR="00685BE1" w:rsidRPr="009530E2" w:rsidRDefault="00685BE1" w:rsidP="00685BE1">
      <w:pPr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свой национальный костюм</w:t>
      </w:r>
    </w:p>
    <w:p w:rsidR="00685BE1" w:rsidRPr="009530E2" w:rsidRDefault="00685BE1" w:rsidP="00685BE1">
      <w:pPr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свои сказки</w:t>
      </w:r>
    </w:p>
    <w:p w:rsidR="00685BE1" w:rsidRPr="009530E2" w:rsidRDefault="00685BE1" w:rsidP="00685BE1">
      <w:pPr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своя территория</w:t>
      </w:r>
    </w:p>
    <w:p w:rsidR="00685BE1" w:rsidRPr="009530E2" w:rsidRDefault="00685BE1" w:rsidP="00685BE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СЗ</w:t>
      </w:r>
      <w:r w:rsidRPr="009530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Напишите письмо другу о достопримечательности своего края (на оборотной стороне листа).</w:t>
      </w:r>
    </w:p>
    <w:p w:rsidR="00685BE1" w:rsidRDefault="00685BE1" w:rsidP="00685BE1">
      <w:pPr>
        <w:rPr>
          <w:rFonts w:ascii="Times New Roman" w:hAnsi="Times New Roman" w:cs="Times New Roman"/>
          <w:sz w:val="24"/>
          <w:szCs w:val="24"/>
        </w:rPr>
      </w:pPr>
    </w:p>
    <w:p w:rsidR="006F772A" w:rsidRDefault="006F772A" w:rsidP="006F772A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72A" w:rsidRPr="00F533C1" w:rsidRDefault="006F772A" w:rsidP="006F772A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"/>
        <w:gridCol w:w="833"/>
        <w:gridCol w:w="833"/>
        <w:gridCol w:w="833"/>
        <w:gridCol w:w="831"/>
        <w:gridCol w:w="831"/>
        <w:gridCol w:w="831"/>
        <w:gridCol w:w="833"/>
        <w:gridCol w:w="839"/>
        <w:gridCol w:w="2783"/>
      </w:tblGrid>
      <w:tr w:rsidR="006F772A" w:rsidRPr="00F533C1" w:rsidTr="002D5004"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870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6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6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</w:tr>
      <w:tr w:rsidR="006F772A" w:rsidRPr="00F533C1" w:rsidTr="002D5004">
        <w:tc>
          <w:tcPr>
            <w:tcW w:w="870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F772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F772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F772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F772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6F772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6F772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76" w:type="dxa"/>
          </w:tcPr>
          <w:p w:rsidR="006F772A" w:rsidRDefault="006F772A" w:rsidP="0013176A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1317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876" w:type="dxa"/>
          </w:tcPr>
          <w:p w:rsidR="006F772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другу о достопримечательностях своего края</w:t>
            </w:r>
          </w:p>
        </w:tc>
      </w:tr>
    </w:tbl>
    <w:p w:rsidR="006F772A" w:rsidRDefault="006F772A" w:rsidP="006F772A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6F772A" w:rsidRDefault="006F772A" w:rsidP="006F772A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772A" w:rsidRPr="0013176A" w:rsidRDefault="006F772A" w:rsidP="006F772A">
      <w:pPr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17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6F772A" w:rsidRDefault="006F772A" w:rsidP="006F772A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1"/>
        <w:gridCol w:w="842"/>
        <w:gridCol w:w="842"/>
        <w:gridCol w:w="842"/>
        <w:gridCol w:w="841"/>
        <w:gridCol w:w="841"/>
        <w:gridCol w:w="841"/>
        <w:gridCol w:w="1461"/>
        <w:gridCol w:w="1452"/>
        <w:gridCol w:w="1476"/>
      </w:tblGrid>
      <w:tr w:rsidR="006F772A" w:rsidRPr="00F533C1" w:rsidTr="00945083">
        <w:tc>
          <w:tcPr>
            <w:tcW w:w="841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42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42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2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41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41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41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1461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52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76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</w:tr>
      <w:tr w:rsidR="006F772A" w:rsidRPr="00F533C1" w:rsidTr="00945083">
        <w:tc>
          <w:tcPr>
            <w:tcW w:w="841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42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42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42" w:type="dxa"/>
          </w:tcPr>
          <w:p w:rsidR="006F772A" w:rsidRPr="00F533C1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41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41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41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461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два правильных ответа, 1 бал</w:t>
            </w:r>
            <w:r w:rsidR="00D87BC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один правильный ответ</w:t>
            </w:r>
          </w:p>
        </w:tc>
        <w:tc>
          <w:tcPr>
            <w:tcW w:w="1452" w:type="dxa"/>
          </w:tcPr>
          <w:p w:rsidR="006F772A" w:rsidRDefault="006F772A" w:rsidP="0013176A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</w:t>
            </w:r>
            <w:r w:rsidR="0013176A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правильных ответа, 1 бал</w:t>
            </w:r>
            <w:r w:rsidR="00D87BC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3176A">
              <w:rPr>
                <w:rFonts w:ascii="Times New Roman" w:hAnsi="Times New Roman" w:cs="Times New Roman"/>
                <w:sz w:val="24"/>
                <w:szCs w:val="24"/>
              </w:rPr>
              <w:t xml:space="preserve">два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правильных ответа</w:t>
            </w:r>
          </w:p>
        </w:tc>
        <w:tc>
          <w:tcPr>
            <w:tcW w:w="1476" w:type="dxa"/>
          </w:tcPr>
          <w:p w:rsidR="006F772A" w:rsidRDefault="006F772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оценивается отдельно</w:t>
            </w:r>
          </w:p>
        </w:tc>
      </w:tr>
    </w:tbl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 баллов – отметка «5»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9 - 10 баллов - отметка «4»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 – 8 баллов - отметка «3»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6 баллов - отметка «2»</w:t>
      </w:r>
    </w:p>
    <w:p w:rsidR="006F772A" w:rsidRDefault="006F772A" w:rsidP="006F772A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2B7" w:rsidRPr="0040369C" w:rsidRDefault="00CF22B7" w:rsidP="00CF22B7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6F772A" w:rsidRPr="00CF22B7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D35807" w:rsidRDefault="00D35807" w:rsidP="00C93441">
      <w:pPr>
        <w:rPr>
          <w:rFonts w:ascii="Times New Roman" w:hAnsi="Times New Roman" w:cs="Times New Roman"/>
          <w:b/>
          <w:sz w:val="24"/>
          <w:szCs w:val="24"/>
        </w:rPr>
      </w:pPr>
    </w:p>
    <w:p w:rsidR="00D35807" w:rsidRDefault="00D35807" w:rsidP="00C93441">
      <w:pPr>
        <w:rPr>
          <w:rFonts w:ascii="Times New Roman" w:hAnsi="Times New Roman" w:cs="Times New Roman"/>
          <w:b/>
          <w:sz w:val="24"/>
          <w:szCs w:val="24"/>
        </w:rPr>
      </w:pPr>
    </w:p>
    <w:p w:rsidR="00C93441" w:rsidRDefault="00C93441" w:rsidP="000B6C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02A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</w:t>
      </w:r>
      <w:r>
        <w:rPr>
          <w:rFonts w:ascii="Times New Roman" w:hAnsi="Times New Roman" w:cs="Times New Roman"/>
          <w:b/>
          <w:sz w:val="24"/>
          <w:szCs w:val="24"/>
        </w:rPr>
        <w:t>по теме « По родным просторам</w:t>
      </w:r>
      <w:r w:rsidRPr="009C502A">
        <w:rPr>
          <w:rFonts w:ascii="Times New Roman" w:hAnsi="Times New Roman" w:cs="Times New Roman"/>
          <w:b/>
          <w:sz w:val="24"/>
          <w:szCs w:val="24"/>
        </w:rPr>
        <w:t>»</w:t>
      </w:r>
      <w:r w:rsidR="000B6C69">
        <w:rPr>
          <w:rFonts w:ascii="Times New Roman" w:hAnsi="Times New Roman" w:cs="Times New Roman"/>
          <w:b/>
          <w:sz w:val="24"/>
          <w:szCs w:val="24"/>
        </w:rPr>
        <w:t>.</w:t>
      </w:r>
    </w:p>
    <w:p w:rsidR="00116373" w:rsidRPr="00116373" w:rsidRDefault="00116373" w:rsidP="00C9344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обобщить и проверить знания и умения по теме.</w:t>
      </w:r>
    </w:p>
    <w:p w:rsidR="00590E99" w:rsidRPr="00590E99" w:rsidRDefault="00590E99" w:rsidP="00C9344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E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I вариант</w:t>
      </w:r>
    </w:p>
    <w:p w:rsidR="00590E99" w:rsidRPr="00E95BE2" w:rsidRDefault="00590E99" w:rsidP="00590E99">
      <w:pPr>
        <w:pStyle w:val="1"/>
        <w:shd w:val="clear" w:color="auto" w:fill="auto"/>
        <w:spacing w:after="0" w:line="240" w:lineRule="auto"/>
        <w:ind w:left="-142" w:firstLine="0"/>
        <w:rPr>
          <w:b/>
          <w:sz w:val="24"/>
          <w:szCs w:val="24"/>
        </w:rPr>
      </w:pPr>
      <w:r w:rsidRPr="00E95BE2">
        <w:rPr>
          <w:b/>
          <w:sz w:val="24"/>
          <w:szCs w:val="24"/>
        </w:rPr>
        <w:t>А</w:t>
      </w:r>
      <w:proofErr w:type="gramStart"/>
      <w:r w:rsidRPr="00E95BE2">
        <w:rPr>
          <w:b/>
          <w:sz w:val="24"/>
          <w:szCs w:val="24"/>
        </w:rPr>
        <w:t>1</w:t>
      </w:r>
      <w:proofErr w:type="gramEnd"/>
      <w:r w:rsidRPr="00E95BE2">
        <w:rPr>
          <w:b/>
          <w:sz w:val="24"/>
          <w:szCs w:val="24"/>
        </w:rPr>
        <w:t>. Как лес защищает почву?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73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</w:t>
      </w:r>
      <w:r w:rsidRPr="00E87008">
        <w:rPr>
          <w:sz w:val="24"/>
          <w:szCs w:val="24"/>
        </w:rPr>
        <w:t xml:space="preserve"> не дает солнцу высушивать почву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73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2)</w:t>
      </w:r>
      <w:r w:rsidRPr="00E87008">
        <w:rPr>
          <w:sz w:val="24"/>
          <w:szCs w:val="24"/>
        </w:rPr>
        <w:t xml:space="preserve"> в лесу трудно пахать и сеять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73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3)</w:t>
      </w:r>
      <w:r w:rsidRPr="00E87008">
        <w:rPr>
          <w:sz w:val="24"/>
          <w:szCs w:val="24"/>
        </w:rPr>
        <w:t xml:space="preserve"> не дает ветру и потокам воды смыть почву, удерживает ее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73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4)</w:t>
      </w:r>
      <w:r w:rsidRPr="00E87008">
        <w:rPr>
          <w:sz w:val="24"/>
          <w:szCs w:val="24"/>
        </w:rPr>
        <w:t xml:space="preserve"> животные в лесу не вытаптывают почву</w:t>
      </w:r>
    </w:p>
    <w:p w:rsidR="00590E99" w:rsidRPr="00E95BE2" w:rsidRDefault="00590E99" w:rsidP="00590E99">
      <w:pPr>
        <w:pStyle w:val="1"/>
        <w:shd w:val="clear" w:color="auto" w:fill="auto"/>
        <w:spacing w:after="0" w:line="240" w:lineRule="auto"/>
        <w:ind w:left="-142" w:firstLine="0"/>
        <w:rPr>
          <w:b/>
          <w:sz w:val="24"/>
          <w:szCs w:val="24"/>
        </w:rPr>
      </w:pPr>
      <w:r w:rsidRPr="00E95BE2">
        <w:rPr>
          <w:b/>
          <w:sz w:val="24"/>
          <w:szCs w:val="24"/>
        </w:rPr>
        <w:t>А</w:t>
      </w:r>
      <w:proofErr w:type="gramStart"/>
      <w:r w:rsidRPr="00E95BE2">
        <w:rPr>
          <w:b/>
          <w:sz w:val="24"/>
          <w:szCs w:val="24"/>
        </w:rPr>
        <w:t>2</w:t>
      </w:r>
      <w:proofErr w:type="gramEnd"/>
      <w:r w:rsidRPr="00E95BE2">
        <w:rPr>
          <w:b/>
          <w:sz w:val="24"/>
          <w:szCs w:val="24"/>
        </w:rPr>
        <w:t>. Какое степное растение имеет корни-луковицы?</w:t>
      </w:r>
    </w:p>
    <w:p w:rsidR="00590E99" w:rsidRPr="00E87008" w:rsidRDefault="00116373" w:rsidP="00116373">
      <w:pPr>
        <w:pStyle w:val="1"/>
        <w:shd w:val="clear" w:color="auto" w:fill="auto"/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</w:t>
      </w:r>
      <w:r w:rsidR="00590E99" w:rsidRPr="00E87008">
        <w:rPr>
          <w:sz w:val="24"/>
          <w:szCs w:val="24"/>
        </w:rPr>
        <w:t>типчак</w:t>
      </w:r>
      <w:r w:rsidR="00590E99" w:rsidRPr="00E87008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590E99">
        <w:rPr>
          <w:sz w:val="24"/>
          <w:szCs w:val="24"/>
        </w:rPr>
        <w:t xml:space="preserve">2) ковыль         </w:t>
      </w:r>
      <w:r w:rsidR="00590E99" w:rsidRPr="00E87008">
        <w:rPr>
          <w:sz w:val="24"/>
          <w:szCs w:val="24"/>
        </w:rPr>
        <w:t>3) ирис</w:t>
      </w:r>
      <w:r w:rsidR="00590E99">
        <w:rPr>
          <w:sz w:val="24"/>
          <w:szCs w:val="24"/>
        </w:rPr>
        <w:t xml:space="preserve">               4) осока</w:t>
      </w:r>
    </w:p>
    <w:p w:rsidR="00590E99" w:rsidRPr="00E95BE2" w:rsidRDefault="00590E99" w:rsidP="00590E99">
      <w:pPr>
        <w:pStyle w:val="1"/>
        <w:shd w:val="clear" w:color="auto" w:fill="auto"/>
        <w:spacing w:after="0" w:line="240" w:lineRule="auto"/>
        <w:ind w:left="-142" w:firstLine="0"/>
        <w:rPr>
          <w:b/>
          <w:sz w:val="24"/>
          <w:szCs w:val="24"/>
        </w:rPr>
      </w:pPr>
      <w:r w:rsidRPr="00E95BE2">
        <w:rPr>
          <w:b/>
          <w:sz w:val="24"/>
          <w:szCs w:val="24"/>
        </w:rPr>
        <w:lastRenderedPageBreak/>
        <w:t>АЗ. Какое животное называют «кораблем пустыни»?</w:t>
      </w:r>
    </w:p>
    <w:p w:rsidR="00590E99" w:rsidRPr="00E87008" w:rsidRDefault="00116373" w:rsidP="00116373">
      <w:pPr>
        <w:pStyle w:val="1"/>
        <w:shd w:val="clear" w:color="auto" w:fill="auto"/>
        <w:tabs>
          <w:tab w:val="left" w:pos="731"/>
          <w:tab w:val="left" w:pos="3486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</w:t>
      </w:r>
      <w:r w:rsidR="00590E99" w:rsidRPr="00E87008">
        <w:rPr>
          <w:sz w:val="24"/>
          <w:szCs w:val="24"/>
        </w:rPr>
        <w:t>сайгака</w:t>
      </w:r>
      <w:r w:rsidR="00590E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="00590E99">
        <w:rPr>
          <w:sz w:val="24"/>
          <w:szCs w:val="24"/>
        </w:rPr>
        <w:t>2) верблюда</w:t>
      </w:r>
      <w:r>
        <w:rPr>
          <w:sz w:val="24"/>
          <w:szCs w:val="24"/>
        </w:rPr>
        <w:t xml:space="preserve">    </w:t>
      </w:r>
      <w:r w:rsidR="00590E99" w:rsidRPr="00E87008">
        <w:rPr>
          <w:sz w:val="24"/>
          <w:szCs w:val="24"/>
        </w:rPr>
        <w:t>3) корсака</w:t>
      </w:r>
      <w:r w:rsidR="00590E99">
        <w:rPr>
          <w:sz w:val="24"/>
          <w:szCs w:val="24"/>
        </w:rPr>
        <w:t xml:space="preserve">   4) варана</w:t>
      </w:r>
    </w:p>
    <w:p w:rsidR="00590E99" w:rsidRPr="00E95BE2" w:rsidRDefault="00590E99" w:rsidP="00590E99">
      <w:pPr>
        <w:pStyle w:val="1"/>
        <w:shd w:val="clear" w:color="auto" w:fill="auto"/>
        <w:spacing w:after="0" w:line="240" w:lineRule="auto"/>
        <w:ind w:left="-142" w:firstLine="0"/>
        <w:rPr>
          <w:b/>
          <w:sz w:val="24"/>
          <w:szCs w:val="24"/>
        </w:rPr>
      </w:pPr>
      <w:r w:rsidRPr="00E95BE2">
        <w:rPr>
          <w:b/>
          <w:sz w:val="24"/>
          <w:szCs w:val="24"/>
        </w:rPr>
        <w:t>А</w:t>
      </w:r>
      <w:proofErr w:type="gramStart"/>
      <w:r w:rsidRPr="00E95BE2">
        <w:rPr>
          <w:b/>
          <w:sz w:val="24"/>
          <w:szCs w:val="24"/>
        </w:rPr>
        <w:t>4</w:t>
      </w:r>
      <w:proofErr w:type="gramEnd"/>
      <w:r w:rsidRPr="00E95BE2">
        <w:rPr>
          <w:b/>
          <w:sz w:val="24"/>
          <w:szCs w:val="24"/>
        </w:rPr>
        <w:t>. Что такое балки?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73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</w:t>
      </w:r>
      <w:r w:rsidRPr="00E87008">
        <w:rPr>
          <w:sz w:val="24"/>
          <w:szCs w:val="24"/>
        </w:rPr>
        <w:t xml:space="preserve"> скопление холмов</w:t>
      </w:r>
      <w:r w:rsidR="00116373">
        <w:rPr>
          <w:sz w:val="24"/>
          <w:szCs w:val="24"/>
        </w:rPr>
        <w:t xml:space="preserve">                                                       </w:t>
      </w:r>
      <w:r>
        <w:rPr>
          <w:sz w:val="24"/>
          <w:szCs w:val="24"/>
        </w:rPr>
        <w:t>3)</w:t>
      </w:r>
      <w:r w:rsidRPr="00E87008">
        <w:rPr>
          <w:sz w:val="24"/>
          <w:szCs w:val="24"/>
        </w:rPr>
        <w:t xml:space="preserve"> склоны высоких гор</w:t>
      </w:r>
    </w:p>
    <w:p w:rsidR="00590E99" w:rsidRDefault="00590E99" w:rsidP="00590E99">
      <w:pPr>
        <w:pStyle w:val="1"/>
        <w:shd w:val="clear" w:color="auto" w:fill="auto"/>
        <w:tabs>
          <w:tab w:val="left" w:pos="971"/>
        </w:tabs>
        <w:spacing w:after="0" w:line="240" w:lineRule="auto"/>
        <w:ind w:left="-142" w:right="-1" w:firstLine="0"/>
        <w:jc w:val="left"/>
        <w:rPr>
          <w:sz w:val="24"/>
          <w:szCs w:val="24"/>
        </w:rPr>
      </w:pPr>
      <w:r>
        <w:rPr>
          <w:sz w:val="24"/>
          <w:szCs w:val="24"/>
        </w:rPr>
        <w:t>2)</w:t>
      </w:r>
      <w:r w:rsidRPr="00E87008">
        <w:rPr>
          <w:sz w:val="24"/>
          <w:szCs w:val="24"/>
        </w:rPr>
        <w:t xml:space="preserve"> углубления с поросшими растениями склонами</w:t>
      </w:r>
      <w:r w:rsidR="00116373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4)</w:t>
      </w:r>
      <w:r w:rsidRPr="00E87008">
        <w:rPr>
          <w:sz w:val="24"/>
          <w:szCs w:val="24"/>
        </w:rPr>
        <w:t>горы, расположенные рядами</w:t>
      </w:r>
    </w:p>
    <w:p w:rsidR="00590E99" w:rsidRPr="00E95BE2" w:rsidRDefault="00590E99" w:rsidP="00590E99">
      <w:pPr>
        <w:pStyle w:val="1"/>
        <w:shd w:val="clear" w:color="auto" w:fill="auto"/>
        <w:spacing w:after="0" w:line="240" w:lineRule="auto"/>
        <w:ind w:left="-142" w:right="2700" w:firstLine="0"/>
        <w:jc w:val="left"/>
        <w:rPr>
          <w:b/>
          <w:sz w:val="24"/>
          <w:szCs w:val="24"/>
        </w:rPr>
      </w:pPr>
      <w:r w:rsidRPr="00E95BE2">
        <w:rPr>
          <w:b/>
          <w:sz w:val="24"/>
          <w:szCs w:val="24"/>
        </w:rPr>
        <w:t>А5. Что такое приток?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73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</w:t>
      </w:r>
      <w:r w:rsidRPr="00E87008">
        <w:rPr>
          <w:sz w:val="24"/>
          <w:szCs w:val="24"/>
        </w:rPr>
        <w:t xml:space="preserve"> начало реки</w:t>
      </w:r>
      <w:r w:rsidR="00116373">
        <w:rPr>
          <w:sz w:val="24"/>
          <w:szCs w:val="24"/>
        </w:rPr>
        <w:t xml:space="preserve">                                         </w:t>
      </w:r>
      <w:r>
        <w:rPr>
          <w:sz w:val="24"/>
          <w:szCs w:val="24"/>
        </w:rPr>
        <w:t>3)</w:t>
      </w:r>
      <w:r w:rsidRPr="00E87008">
        <w:rPr>
          <w:sz w:val="24"/>
          <w:szCs w:val="24"/>
        </w:rPr>
        <w:t xml:space="preserve"> река, впадающая в другую реку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73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2)</w:t>
      </w:r>
      <w:r w:rsidRPr="00E87008">
        <w:rPr>
          <w:sz w:val="24"/>
          <w:szCs w:val="24"/>
        </w:rPr>
        <w:t xml:space="preserve"> место впадения реки в море</w:t>
      </w:r>
      <w:r w:rsidR="0011637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4)</w:t>
      </w:r>
      <w:r w:rsidRPr="00E87008">
        <w:rPr>
          <w:sz w:val="24"/>
          <w:szCs w:val="24"/>
        </w:rPr>
        <w:t xml:space="preserve"> правый берег реки</w:t>
      </w:r>
    </w:p>
    <w:p w:rsidR="00590E99" w:rsidRPr="00E95BE2" w:rsidRDefault="00590E99" w:rsidP="00590E99">
      <w:pPr>
        <w:pStyle w:val="1"/>
        <w:shd w:val="clear" w:color="auto" w:fill="auto"/>
        <w:spacing w:after="0" w:line="240" w:lineRule="auto"/>
        <w:ind w:left="-142" w:firstLine="0"/>
        <w:rPr>
          <w:b/>
          <w:sz w:val="24"/>
          <w:szCs w:val="24"/>
        </w:rPr>
      </w:pPr>
      <w:r w:rsidRPr="00E95BE2">
        <w:rPr>
          <w:b/>
          <w:sz w:val="24"/>
          <w:szCs w:val="24"/>
        </w:rPr>
        <w:t>А</w:t>
      </w:r>
      <w:proofErr w:type="gramStart"/>
      <w:r w:rsidRPr="00E95BE2">
        <w:rPr>
          <w:b/>
          <w:sz w:val="24"/>
          <w:szCs w:val="24"/>
        </w:rPr>
        <w:t>6</w:t>
      </w:r>
      <w:proofErr w:type="gramEnd"/>
      <w:r w:rsidRPr="00E95BE2">
        <w:rPr>
          <w:b/>
          <w:sz w:val="24"/>
          <w:szCs w:val="24"/>
        </w:rPr>
        <w:t>. Какое полезное ископаемое обладает пластичностью?</w:t>
      </w:r>
    </w:p>
    <w:p w:rsidR="00590E99" w:rsidRPr="00E87008" w:rsidRDefault="00116373" w:rsidP="00116373">
      <w:pPr>
        <w:pStyle w:val="1"/>
        <w:shd w:val="clear" w:color="auto" w:fill="auto"/>
        <w:tabs>
          <w:tab w:val="left" w:pos="85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1)г</w:t>
      </w:r>
      <w:r w:rsidR="00590E99" w:rsidRPr="00E87008">
        <w:rPr>
          <w:sz w:val="24"/>
          <w:szCs w:val="24"/>
        </w:rPr>
        <w:t>лина</w:t>
      </w:r>
      <w:r w:rsidR="00590E9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="00590E99">
        <w:rPr>
          <w:sz w:val="24"/>
          <w:szCs w:val="24"/>
        </w:rPr>
        <w:t xml:space="preserve">2) песок </w:t>
      </w:r>
      <w:r w:rsidR="00590E99" w:rsidRPr="00E87008">
        <w:rPr>
          <w:sz w:val="24"/>
          <w:szCs w:val="24"/>
        </w:rPr>
        <w:tab/>
        <w:t>3) известняк</w:t>
      </w:r>
      <w:r w:rsidR="00590E99">
        <w:rPr>
          <w:sz w:val="24"/>
          <w:szCs w:val="24"/>
        </w:rPr>
        <w:t xml:space="preserve">     4) гранит</w:t>
      </w:r>
    </w:p>
    <w:p w:rsidR="00590E99" w:rsidRPr="00E95BE2" w:rsidRDefault="00590E99" w:rsidP="00590E99">
      <w:pPr>
        <w:pStyle w:val="1"/>
        <w:shd w:val="clear" w:color="auto" w:fill="auto"/>
        <w:tabs>
          <w:tab w:val="left" w:pos="851"/>
          <w:tab w:val="left" w:pos="3736"/>
        </w:tabs>
        <w:spacing w:after="0" w:line="240" w:lineRule="auto"/>
        <w:ind w:left="-142" w:right="1680" w:firstLine="0"/>
        <w:jc w:val="left"/>
        <w:rPr>
          <w:b/>
          <w:sz w:val="24"/>
          <w:szCs w:val="24"/>
        </w:rPr>
      </w:pPr>
      <w:r w:rsidRPr="00E95BE2">
        <w:rPr>
          <w:b/>
          <w:sz w:val="24"/>
          <w:szCs w:val="24"/>
        </w:rPr>
        <w:t>А</w:t>
      </w:r>
      <w:proofErr w:type="gramStart"/>
      <w:r w:rsidRPr="00E95BE2">
        <w:rPr>
          <w:b/>
          <w:sz w:val="24"/>
          <w:szCs w:val="24"/>
        </w:rPr>
        <w:t>7</w:t>
      </w:r>
      <w:proofErr w:type="gramEnd"/>
      <w:r w:rsidRPr="00E95BE2">
        <w:rPr>
          <w:b/>
          <w:sz w:val="24"/>
          <w:szCs w:val="24"/>
        </w:rPr>
        <w:t>. Какой вид почвы самый плодородный?</w:t>
      </w:r>
    </w:p>
    <w:p w:rsidR="00590E99" w:rsidRPr="00E87008" w:rsidRDefault="00590E99" w:rsidP="008B5EDD">
      <w:pPr>
        <w:pStyle w:val="1"/>
        <w:numPr>
          <w:ilvl w:val="0"/>
          <w:numId w:val="11"/>
        </w:numPr>
        <w:shd w:val="clear" w:color="auto" w:fill="auto"/>
        <w:tabs>
          <w:tab w:val="left" w:pos="731"/>
          <w:tab w:val="right" w:pos="4941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>тундровая</w:t>
      </w:r>
      <w:r w:rsidRPr="00E87008">
        <w:rPr>
          <w:sz w:val="24"/>
          <w:szCs w:val="24"/>
        </w:rPr>
        <w:tab/>
        <w:t>3) подзолистая</w:t>
      </w:r>
    </w:p>
    <w:p w:rsidR="00590E99" w:rsidRPr="00E87008" w:rsidRDefault="00116373" w:rsidP="008B5EDD">
      <w:pPr>
        <w:pStyle w:val="1"/>
        <w:numPr>
          <w:ilvl w:val="0"/>
          <w:numId w:val="11"/>
        </w:numPr>
        <w:shd w:val="clear" w:color="auto" w:fill="auto"/>
        <w:tabs>
          <w:tab w:val="left" w:pos="731"/>
          <w:tab w:val="right" w:pos="4941"/>
        </w:tabs>
        <w:spacing w:after="0" w:line="240" w:lineRule="auto"/>
        <w:ind w:left="-142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луговая</w:t>
      </w:r>
      <w:proofErr w:type="gramEnd"/>
      <w:r>
        <w:rPr>
          <w:sz w:val="24"/>
          <w:szCs w:val="24"/>
        </w:rPr>
        <w:t xml:space="preserve">                               </w:t>
      </w:r>
      <w:r w:rsidR="00590E99" w:rsidRPr="00E87008">
        <w:rPr>
          <w:sz w:val="24"/>
          <w:szCs w:val="24"/>
        </w:rPr>
        <w:t>4) чернозем</w:t>
      </w:r>
    </w:p>
    <w:p w:rsidR="00590E99" w:rsidRPr="00E95BE2" w:rsidRDefault="00590E99" w:rsidP="00590E99">
      <w:pPr>
        <w:pStyle w:val="1"/>
        <w:shd w:val="clear" w:color="auto" w:fill="auto"/>
        <w:spacing w:after="0" w:line="240" w:lineRule="auto"/>
        <w:ind w:left="-142" w:firstLine="0"/>
        <w:rPr>
          <w:b/>
          <w:sz w:val="24"/>
          <w:szCs w:val="24"/>
        </w:rPr>
      </w:pPr>
      <w:r w:rsidRPr="00E95BE2">
        <w:rPr>
          <w:b/>
          <w:sz w:val="24"/>
          <w:szCs w:val="24"/>
        </w:rPr>
        <w:t>А8. Какая птица живет и вьет гнезда на лугу?</w:t>
      </w:r>
    </w:p>
    <w:p w:rsidR="00590E99" w:rsidRPr="00E87008" w:rsidRDefault="00116373" w:rsidP="00116373">
      <w:pPr>
        <w:pStyle w:val="1"/>
        <w:shd w:val="clear" w:color="auto" w:fill="auto"/>
        <w:tabs>
          <w:tab w:val="left" w:pos="731"/>
          <w:tab w:val="right" w:pos="494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1)п</w:t>
      </w:r>
      <w:r w:rsidR="00590E99" w:rsidRPr="00E87008">
        <w:rPr>
          <w:sz w:val="24"/>
          <w:szCs w:val="24"/>
        </w:rPr>
        <w:t>ерепел</w:t>
      </w:r>
      <w:r w:rsidR="00590E99">
        <w:rPr>
          <w:sz w:val="24"/>
          <w:szCs w:val="24"/>
        </w:rPr>
        <w:t xml:space="preserve">   2) дятел   </w:t>
      </w:r>
      <w:r w:rsidR="00590E99" w:rsidRPr="00E87008">
        <w:rPr>
          <w:sz w:val="24"/>
          <w:szCs w:val="24"/>
        </w:rPr>
        <w:tab/>
        <w:t>3) иволга</w:t>
      </w:r>
      <w:r w:rsidR="00590E99">
        <w:rPr>
          <w:sz w:val="24"/>
          <w:szCs w:val="24"/>
        </w:rPr>
        <w:t xml:space="preserve">              4) дрозд</w:t>
      </w:r>
    </w:p>
    <w:p w:rsidR="00590E99" w:rsidRPr="00E95BE2" w:rsidRDefault="00590E99" w:rsidP="00590E99">
      <w:pPr>
        <w:pStyle w:val="1"/>
        <w:shd w:val="clear" w:color="auto" w:fill="auto"/>
        <w:spacing w:after="0" w:line="240" w:lineRule="auto"/>
        <w:ind w:left="-142" w:right="280" w:firstLine="0"/>
        <w:rPr>
          <w:b/>
          <w:sz w:val="24"/>
          <w:szCs w:val="24"/>
        </w:rPr>
      </w:pPr>
      <w:r w:rsidRPr="00E95BE2">
        <w:rPr>
          <w:b/>
          <w:sz w:val="24"/>
          <w:szCs w:val="24"/>
        </w:rPr>
        <w:t>А</w:t>
      </w:r>
      <w:proofErr w:type="gramStart"/>
      <w:r w:rsidRPr="00E95BE2">
        <w:rPr>
          <w:b/>
          <w:sz w:val="24"/>
          <w:szCs w:val="24"/>
        </w:rPr>
        <w:t>9</w:t>
      </w:r>
      <w:proofErr w:type="gramEnd"/>
      <w:r w:rsidRPr="00E95BE2">
        <w:rPr>
          <w:b/>
          <w:sz w:val="24"/>
          <w:szCs w:val="24"/>
        </w:rPr>
        <w:t>. Какие леса растут на склонах гор Черноморского побе</w:t>
      </w:r>
      <w:r w:rsidRPr="00E95BE2">
        <w:rPr>
          <w:b/>
          <w:sz w:val="24"/>
          <w:szCs w:val="24"/>
        </w:rPr>
        <w:softHyphen/>
        <w:t>режья?</w:t>
      </w:r>
    </w:p>
    <w:p w:rsidR="00590E99" w:rsidRPr="00E87008" w:rsidRDefault="00590E99" w:rsidP="008B5EDD">
      <w:pPr>
        <w:pStyle w:val="1"/>
        <w:numPr>
          <w:ilvl w:val="0"/>
          <w:numId w:val="12"/>
        </w:numPr>
        <w:shd w:val="clear" w:color="auto" w:fill="auto"/>
        <w:tabs>
          <w:tab w:val="left" w:pos="836"/>
          <w:tab w:val="right" w:pos="5385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>широколиственные</w:t>
      </w:r>
      <w:r w:rsidRPr="00E87008">
        <w:rPr>
          <w:sz w:val="24"/>
          <w:szCs w:val="24"/>
        </w:rPr>
        <w:tab/>
        <w:t>3) смешанные</w:t>
      </w:r>
    </w:p>
    <w:p w:rsidR="00590E99" w:rsidRPr="00E87008" w:rsidRDefault="00590E99" w:rsidP="008B5EDD">
      <w:pPr>
        <w:pStyle w:val="1"/>
        <w:numPr>
          <w:ilvl w:val="0"/>
          <w:numId w:val="12"/>
        </w:numPr>
        <w:shd w:val="clear" w:color="auto" w:fill="auto"/>
        <w:tabs>
          <w:tab w:val="left" w:pos="836"/>
          <w:tab w:val="right" w:pos="5385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>хвойные</w:t>
      </w:r>
      <w:r w:rsidRPr="00E87008">
        <w:rPr>
          <w:sz w:val="24"/>
          <w:szCs w:val="24"/>
        </w:rPr>
        <w:tab/>
        <w:t>4) кустарники</w:t>
      </w:r>
    </w:p>
    <w:p w:rsidR="00590E99" w:rsidRPr="00E95BE2" w:rsidRDefault="00590E99" w:rsidP="00590E99">
      <w:pPr>
        <w:pStyle w:val="1"/>
        <w:shd w:val="clear" w:color="auto" w:fill="auto"/>
        <w:spacing w:after="0" w:line="240" w:lineRule="auto"/>
        <w:ind w:left="-142" w:right="280" w:firstLine="0"/>
        <w:rPr>
          <w:b/>
          <w:sz w:val="24"/>
          <w:szCs w:val="24"/>
        </w:rPr>
      </w:pPr>
      <w:r w:rsidRPr="00E95BE2">
        <w:rPr>
          <w:b/>
          <w:sz w:val="24"/>
          <w:szCs w:val="24"/>
        </w:rPr>
        <w:t>В</w:t>
      </w:r>
      <w:proofErr w:type="gramStart"/>
      <w:r w:rsidRPr="00E95BE2">
        <w:rPr>
          <w:b/>
          <w:sz w:val="24"/>
          <w:szCs w:val="24"/>
        </w:rPr>
        <w:t>1</w:t>
      </w:r>
      <w:proofErr w:type="gramEnd"/>
      <w:r w:rsidRPr="00E95BE2">
        <w:rPr>
          <w:b/>
          <w:sz w:val="24"/>
          <w:szCs w:val="24"/>
        </w:rPr>
        <w:t>. Какое животное с помощью длинных сильных ног прыгает до 3 м в высоту?</w:t>
      </w:r>
    </w:p>
    <w:p w:rsidR="00590E99" w:rsidRPr="00E87008" w:rsidRDefault="00590E99" w:rsidP="008B5EDD">
      <w:pPr>
        <w:pStyle w:val="1"/>
        <w:numPr>
          <w:ilvl w:val="0"/>
          <w:numId w:val="13"/>
        </w:numPr>
        <w:shd w:val="clear" w:color="auto" w:fill="auto"/>
        <w:tabs>
          <w:tab w:val="left" w:pos="836"/>
          <w:tab w:val="right" w:pos="5385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>сайгак</w:t>
      </w:r>
      <w:r w:rsidRPr="00E87008">
        <w:rPr>
          <w:sz w:val="24"/>
          <w:szCs w:val="24"/>
        </w:rPr>
        <w:tab/>
        <w:t>3) ящурка быстрая</w:t>
      </w:r>
    </w:p>
    <w:p w:rsidR="00590E99" w:rsidRPr="00E87008" w:rsidRDefault="00116373" w:rsidP="008B5EDD">
      <w:pPr>
        <w:pStyle w:val="1"/>
        <w:numPr>
          <w:ilvl w:val="0"/>
          <w:numId w:val="13"/>
        </w:numPr>
        <w:shd w:val="clear" w:color="auto" w:fill="auto"/>
        <w:tabs>
          <w:tab w:val="left" w:pos="836"/>
          <w:tab w:val="right" w:pos="5385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 xml:space="preserve">корсак                                </w:t>
      </w:r>
      <w:r w:rsidR="00590E99" w:rsidRPr="00E87008">
        <w:rPr>
          <w:sz w:val="24"/>
          <w:szCs w:val="24"/>
        </w:rPr>
        <w:t>4) тушканчик</w:t>
      </w:r>
    </w:p>
    <w:p w:rsidR="00590E99" w:rsidRPr="00E95BE2" w:rsidRDefault="00590E99" w:rsidP="00590E99">
      <w:pPr>
        <w:pStyle w:val="1"/>
        <w:shd w:val="clear" w:color="auto" w:fill="auto"/>
        <w:spacing w:after="0" w:line="240" w:lineRule="auto"/>
        <w:ind w:left="-142" w:right="280" w:firstLine="0"/>
        <w:rPr>
          <w:b/>
          <w:sz w:val="24"/>
          <w:szCs w:val="24"/>
        </w:rPr>
      </w:pPr>
      <w:r w:rsidRPr="00E95BE2">
        <w:rPr>
          <w:rStyle w:val="a5"/>
          <w:sz w:val="24"/>
          <w:szCs w:val="24"/>
        </w:rPr>
        <w:t>В</w:t>
      </w:r>
      <w:proofErr w:type="gramStart"/>
      <w:r w:rsidRPr="00E95BE2">
        <w:rPr>
          <w:rStyle w:val="a5"/>
          <w:sz w:val="24"/>
          <w:szCs w:val="24"/>
        </w:rPr>
        <w:t>2</w:t>
      </w:r>
      <w:proofErr w:type="gramEnd"/>
      <w:r w:rsidRPr="00E95BE2">
        <w:rPr>
          <w:rStyle w:val="a5"/>
          <w:sz w:val="24"/>
          <w:szCs w:val="24"/>
        </w:rPr>
        <w:t xml:space="preserve">. </w:t>
      </w:r>
      <w:r w:rsidRPr="00E95BE2">
        <w:rPr>
          <w:b/>
          <w:sz w:val="24"/>
          <w:szCs w:val="24"/>
        </w:rPr>
        <w:t>Почему траву на лугу надо начинать скашивать от центра, двигаясь по кругу?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836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</w:t>
      </w:r>
      <w:r w:rsidRPr="00E87008">
        <w:rPr>
          <w:sz w:val="24"/>
          <w:szCs w:val="24"/>
        </w:rPr>
        <w:t xml:space="preserve"> так выглядит красивее</w:t>
      </w:r>
      <w:r w:rsidR="00116373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>3)</w:t>
      </w:r>
      <w:r w:rsidRPr="00E87008">
        <w:rPr>
          <w:sz w:val="24"/>
          <w:szCs w:val="24"/>
        </w:rPr>
        <w:t xml:space="preserve"> насекомые и птицы смогут улететь в безопасное место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939"/>
        </w:tabs>
        <w:spacing w:after="0" w:line="240" w:lineRule="auto"/>
        <w:ind w:left="-142" w:right="2260" w:firstLine="0"/>
        <w:jc w:val="left"/>
        <w:rPr>
          <w:sz w:val="24"/>
          <w:szCs w:val="24"/>
        </w:rPr>
      </w:pPr>
      <w:r>
        <w:rPr>
          <w:sz w:val="24"/>
          <w:szCs w:val="24"/>
        </w:rPr>
        <w:t>2)</w:t>
      </w:r>
      <w:r w:rsidRPr="00E87008">
        <w:rPr>
          <w:sz w:val="24"/>
          <w:szCs w:val="24"/>
        </w:rPr>
        <w:t xml:space="preserve"> это удобно для трактора</w:t>
      </w:r>
      <w:r w:rsidR="00116373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4)</w:t>
      </w:r>
      <w:r w:rsidRPr="00E87008">
        <w:rPr>
          <w:sz w:val="24"/>
          <w:szCs w:val="24"/>
        </w:rPr>
        <w:t xml:space="preserve"> так не будет образовываться овраг </w:t>
      </w:r>
    </w:p>
    <w:p w:rsidR="00590E99" w:rsidRPr="00E95BE2" w:rsidRDefault="00590E99" w:rsidP="00590E99">
      <w:pPr>
        <w:pStyle w:val="1"/>
        <w:shd w:val="clear" w:color="auto" w:fill="auto"/>
        <w:tabs>
          <w:tab w:val="left" w:pos="939"/>
        </w:tabs>
        <w:spacing w:after="0" w:line="240" w:lineRule="auto"/>
        <w:ind w:left="-142" w:right="2260" w:firstLine="0"/>
        <w:jc w:val="left"/>
        <w:rPr>
          <w:b/>
          <w:sz w:val="24"/>
          <w:szCs w:val="24"/>
        </w:rPr>
      </w:pPr>
      <w:r w:rsidRPr="00E95BE2">
        <w:rPr>
          <w:rStyle w:val="a5"/>
          <w:sz w:val="24"/>
          <w:szCs w:val="24"/>
        </w:rPr>
        <w:t xml:space="preserve">ВЗ. </w:t>
      </w:r>
      <w:r w:rsidRPr="00E95BE2">
        <w:rPr>
          <w:b/>
          <w:sz w:val="24"/>
          <w:szCs w:val="24"/>
        </w:rPr>
        <w:t>Чем привлекает хлеборобов степь?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836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</w:t>
      </w:r>
      <w:r w:rsidRPr="00E87008">
        <w:rPr>
          <w:sz w:val="24"/>
          <w:szCs w:val="24"/>
        </w:rPr>
        <w:t xml:space="preserve"> там много влаги</w:t>
      </w:r>
      <w:r w:rsidR="00116373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3)</w:t>
      </w:r>
      <w:r w:rsidRPr="00E87008">
        <w:rPr>
          <w:sz w:val="24"/>
          <w:szCs w:val="24"/>
        </w:rPr>
        <w:t xml:space="preserve"> почвы степей плодородны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836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2)</w:t>
      </w:r>
      <w:r w:rsidRPr="00E87008">
        <w:rPr>
          <w:sz w:val="24"/>
          <w:szCs w:val="24"/>
        </w:rPr>
        <w:t xml:space="preserve"> там жаркое лето</w:t>
      </w:r>
      <w:r>
        <w:rPr>
          <w:sz w:val="24"/>
          <w:szCs w:val="24"/>
        </w:rPr>
        <w:t xml:space="preserve">                    4) </w:t>
      </w:r>
      <w:r w:rsidRPr="00E87008">
        <w:rPr>
          <w:sz w:val="24"/>
          <w:szCs w:val="24"/>
        </w:rPr>
        <w:t>там мало деревьев</w:t>
      </w:r>
    </w:p>
    <w:p w:rsidR="00590E99" w:rsidRDefault="00590E99" w:rsidP="00590E99">
      <w:pPr>
        <w:pStyle w:val="1"/>
        <w:shd w:val="clear" w:color="auto" w:fill="auto"/>
        <w:spacing w:after="0" w:line="240" w:lineRule="auto"/>
        <w:ind w:left="-142" w:firstLine="0"/>
        <w:rPr>
          <w:b/>
          <w:sz w:val="24"/>
          <w:szCs w:val="24"/>
        </w:rPr>
      </w:pPr>
      <w:r w:rsidRPr="00E95BE2">
        <w:rPr>
          <w:rStyle w:val="a5"/>
          <w:sz w:val="24"/>
          <w:szCs w:val="24"/>
        </w:rPr>
        <w:t>В</w:t>
      </w:r>
      <w:proofErr w:type="gramStart"/>
      <w:r w:rsidRPr="00E95BE2">
        <w:rPr>
          <w:rStyle w:val="a5"/>
          <w:sz w:val="24"/>
          <w:szCs w:val="24"/>
        </w:rPr>
        <w:t>4</w:t>
      </w:r>
      <w:proofErr w:type="gramEnd"/>
      <w:r w:rsidRPr="00E95BE2">
        <w:rPr>
          <w:rStyle w:val="a5"/>
          <w:sz w:val="24"/>
          <w:szCs w:val="24"/>
        </w:rPr>
        <w:t xml:space="preserve">. </w:t>
      </w:r>
      <w:r w:rsidRPr="00E95BE2">
        <w:rPr>
          <w:b/>
          <w:sz w:val="24"/>
          <w:szCs w:val="24"/>
        </w:rPr>
        <w:t>Как ты лично можешь помочь в охране водоемов?</w:t>
      </w:r>
    </w:p>
    <w:p w:rsidR="00590E99" w:rsidRPr="00E95BE2" w:rsidRDefault="00590E99" w:rsidP="00590E99">
      <w:pPr>
        <w:pStyle w:val="1"/>
        <w:shd w:val="clear" w:color="auto" w:fill="auto"/>
        <w:spacing w:after="0" w:line="240" w:lineRule="auto"/>
        <w:ind w:left="-142" w:firstLine="0"/>
        <w:rPr>
          <w:b/>
          <w:sz w:val="24"/>
          <w:szCs w:val="24"/>
        </w:rPr>
      </w:pPr>
      <w:r>
        <w:rPr>
          <w:sz w:val="24"/>
          <w:szCs w:val="24"/>
        </w:rPr>
        <w:t>1)</w:t>
      </w:r>
      <w:r w:rsidRPr="00E87008">
        <w:rPr>
          <w:sz w:val="24"/>
          <w:szCs w:val="24"/>
        </w:rPr>
        <w:t xml:space="preserve"> следить за сточными водами</w:t>
      </w:r>
      <w:r w:rsidR="00116373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3)</w:t>
      </w:r>
      <w:r w:rsidRPr="00E87008">
        <w:rPr>
          <w:sz w:val="24"/>
          <w:szCs w:val="24"/>
        </w:rPr>
        <w:t xml:space="preserve"> очищать дно водоема</w:t>
      </w:r>
    </w:p>
    <w:p w:rsidR="00590E99" w:rsidRPr="00E95BE2" w:rsidRDefault="00590E99" w:rsidP="00590E99">
      <w:pPr>
        <w:pStyle w:val="1"/>
        <w:shd w:val="clear" w:color="auto" w:fill="auto"/>
        <w:tabs>
          <w:tab w:val="left" w:pos="836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2)</w:t>
      </w:r>
      <w:r w:rsidRPr="00E95BE2">
        <w:rPr>
          <w:sz w:val="24"/>
          <w:szCs w:val="24"/>
        </w:rPr>
        <w:t xml:space="preserve"> очищать от мусора ручьи и берега рек</w:t>
      </w:r>
      <w:r w:rsidR="00116373">
        <w:rPr>
          <w:sz w:val="24"/>
          <w:szCs w:val="24"/>
        </w:rPr>
        <w:t xml:space="preserve">       </w:t>
      </w:r>
      <w:r>
        <w:rPr>
          <w:sz w:val="24"/>
          <w:szCs w:val="24"/>
        </w:rPr>
        <w:t>4)</w:t>
      </w:r>
      <w:r w:rsidRPr="00E87008">
        <w:rPr>
          <w:sz w:val="24"/>
          <w:szCs w:val="24"/>
        </w:rPr>
        <w:t xml:space="preserve"> не купаться в реках и озерах</w:t>
      </w:r>
    </w:p>
    <w:p w:rsidR="00590E99" w:rsidRPr="00E95BE2" w:rsidRDefault="00590E99" w:rsidP="00590E99">
      <w:pPr>
        <w:pStyle w:val="1"/>
        <w:shd w:val="clear" w:color="auto" w:fill="auto"/>
        <w:tabs>
          <w:tab w:val="left" w:pos="836"/>
        </w:tabs>
        <w:spacing w:after="0" w:line="240" w:lineRule="auto"/>
        <w:ind w:left="-142" w:firstLine="0"/>
        <w:rPr>
          <w:b/>
          <w:sz w:val="24"/>
          <w:szCs w:val="24"/>
        </w:rPr>
      </w:pPr>
      <w:r w:rsidRPr="00E95BE2">
        <w:rPr>
          <w:b/>
          <w:sz w:val="24"/>
          <w:szCs w:val="24"/>
        </w:rPr>
        <w:t>С</w:t>
      </w:r>
      <w:proofErr w:type="gramStart"/>
      <w:r w:rsidRPr="00E95BE2">
        <w:rPr>
          <w:b/>
          <w:sz w:val="24"/>
          <w:szCs w:val="24"/>
        </w:rPr>
        <w:t>1</w:t>
      </w:r>
      <w:proofErr w:type="gramEnd"/>
      <w:r w:rsidRPr="00E95BE2">
        <w:rPr>
          <w:b/>
          <w:sz w:val="24"/>
          <w:szCs w:val="24"/>
        </w:rPr>
        <w:t>. Как приспособились животные к условиям пустыни?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836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</w:t>
      </w:r>
      <w:r w:rsidRPr="00E87008">
        <w:rPr>
          <w:sz w:val="24"/>
          <w:szCs w:val="24"/>
        </w:rPr>
        <w:t xml:space="preserve"> у них толстая кожа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836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2)</w:t>
      </w:r>
      <w:r w:rsidRPr="00E87008">
        <w:rPr>
          <w:sz w:val="24"/>
          <w:szCs w:val="24"/>
        </w:rPr>
        <w:t xml:space="preserve"> днем они зарываются в песок, ночью питаются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836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3)</w:t>
      </w:r>
      <w:r w:rsidRPr="00E87008">
        <w:rPr>
          <w:sz w:val="24"/>
          <w:szCs w:val="24"/>
        </w:rPr>
        <w:t xml:space="preserve"> они долго обходятся без воды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836"/>
        </w:tabs>
        <w:spacing w:after="0" w:line="240" w:lineRule="auto"/>
        <w:ind w:left="-142" w:right="280" w:firstLine="0"/>
        <w:jc w:val="left"/>
        <w:rPr>
          <w:sz w:val="24"/>
          <w:szCs w:val="24"/>
        </w:rPr>
      </w:pPr>
      <w:r>
        <w:rPr>
          <w:sz w:val="24"/>
          <w:szCs w:val="24"/>
        </w:rPr>
        <w:t>4)</w:t>
      </w:r>
      <w:r w:rsidRPr="00E87008">
        <w:rPr>
          <w:sz w:val="24"/>
          <w:szCs w:val="24"/>
        </w:rPr>
        <w:t xml:space="preserve"> поедая растения, они получают необходимую влагу</w:t>
      </w:r>
    </w:p>
    <w:p w:rsidR="00590E99" w:rsidRPr="00E95BE2" w:rsidRDefault="00590E99" w:rsidP="00590E99">
      <w:pPr>
        <w:pStyle w:val="1"/>
        <w:shd w:val="clear" w:color="auto" w:fill="auto"/>
        <w:tabs>
          <w:tab w:val="left" w:pos="836"/>
        </w:tabs>
        <w:spacing w:after="0" w:line="240" w:lineRule="auto"/>
        <w:ind w:left="-142" w:right="280" w:firstLine="0"/>
        <w:jc w:val="left"/>
        <w:rPr>
          <w:b/>
          <w:sz w:val="24"/>
          <w:szCs w:val="24"/>
        </w:rPr>
      </w:pPr>
      <w:r w:rsidRPr="00E95BE2">
        <w:rPr>
          <w:b/>
          <w:sz w:val="24"/>
          <w:szCs w:val="24"/>
        </w:rPr>
        <w:t xml:space="preserve"> С</w:t>
      </w:r>
      <w:proofErr w:type="gramStart"/>
      <w:r w:rsidRPr="00E95BE2">
        <w:rPr>
          <w:b/>
          <w:sz w:val="24"/>
          <w:szCs w:val="24"/>
        </w:rPr>
        <w:t>2</w:t>
      </w:r>
      <w:proofErr w:type="gramEnd"/>
      <w:r w:rsidRPr="00E95BE2">
        <w:rPr>
          <w:b/>
          <w:sz w:val="24"/>
          <w:szCs w:val="24"/>
        </w:rPr>
        <w:t>. Какие полезные ископаемые используют в качестве топ</w:t>
      </w:r>
      <w:r w:rsidRPr="00E95BE2">
        <w:rPr>
          <w:b/>
          <w:sz w:val="24"/>
          <w:szCs w:val="24"/>
        </w:rPr>
        <w:softHyphen/>
        <w:t>лива?</w:t>
      </w:r>
    </w:p>
    <w:p w:rsidR="00590E99" w:rsidRPr="00E87008" w:rsidRDefault="00590E99" w:rsidP="00590E99">
      <w:pPr>
        <w:pStyle w:val="1"/>
        <w:shd w:val="clear" w:color="auto" w:fill="auto"/>
        <w:tabs>
          <w:tab w:val="right" w:pos="85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</w:t>
      </w:r>
      <w:r w:rsidRPr="00E87008">
        <w:rPr>
          <w:sz w:val="24"/>
          <w:szCs w:val="24"/>
        </w:rPr>
        <w:t xml:space="preserve"> нефть</w:t>
      </w:r>
      <w:r>
        <w:rPr>
          <w:sz w:val="24"/>
          <w:szCs w:val="24"/>
        </w:rPr>
        <w:tab/>
      </w:r>
      <w:r w:rsidR="00116373">
        <w:rPr>
          <w:sz w:val="24"/>
          <w:szCs w:val="24"/>
        </w:rPr>
        <w:t xml:space="preserve">  </w:t>
      </w:r>
      <w:r>
        <w:rPr>
          <w:sz w:val="24"/>
          <w:szCs w:val="24"/>
        </w:rPr>
        <w:t>2)</w:t>
      </w:r>
      <w:r w:rsidRPr="00E87008">
        <w:rPr>
          <w:sz w:val="24"/>
          <w:szCs w:val="24"/>
        </w:rPr>
        <w:t xml:space="preserve"> известняк</w:t>
      </w:r>
      <w:r w:rsidRPr="00E87008">
        <w:rPr>
          <w:sz w:val="24"/>
          <w:szCs w:val="24"/>
        </w:rPr>
        <w:tab/>
        <w:t xml:space="preserve"> </w:t>
      </w:r>
      <w:r w:rsidR="00116373">
        <w:rPr>
          <w:sz w:val="24"/>
          <w:szCs w:val="24"/>
        </w:rPr>
        <w:t xml:space="preserve">  </w:t>
      </w:r>
      <w:r w:rsidRPr="00E87008">
        <w:rPr>
          <w:sz w:val="24"/>
          <w:szCs w:val="24"/>
        </w:rPr>
        <w:t>3) каменный уголь</w:t>
      </w:r>
      <w:r w:rsidR="00116373">
        <w:rPr>
          <w:sz w:val="24"/>
          <w:szCs w:val="24"/>
        </w:rPr>
        <w:t xml:space="preserve">    </w:t>
      </w:r>
      <w:r w:rsidRPr="00E87008">
        <w:rPr>
          <w:sz w:val="24"/>
          <w:szCs w:val="24"/>
        </w:rPr>
        <w:t>4) природный газ</w:t>
      </w:r>
    </w:p>
    <w:p w:rsidR="00590E99" w:rsidRPr="00E87008" w:rsidRDefault="00590E99" w:rsidP="00590E99">
      <w:pPr>
        <w:pStyle w:val="1"/>
        <w:shd w:val="clear" w:color="auto" w:fill="auto"/>
        <w:tabs>
          <w:tab w:val="right" w:pos="0"/>
        </w:tabs>
        <w:spacing w:after="0" w:line="240" w:lineRule="auto"/>
        <w:ind w:left="-142" w:firstLine="0"/>
        <w:rPr>
          <w:sz w:val="24"/>
          <w:szCs w:val="24"/>
        </w:rPr>
      </w:pPr>
      <w:r w:rsidRPr="00E95BE2">
        <w:rPr>
          <w:b/>
          <w:sz w:val="24"/>
          <w:szCs w:val="24"/>
        </w:rPr>
        <w:t>СЗ. Какие объекты Всемирного природного наследия нахо</w:t>
      </w:r>
      <w:r w:rsidRPr="00E95BE2">
        <w:rPr>
          <w:b/>
          <w:sz w:val="24"/>
          <w:szCs w:val="24"/>
        </w:rPr>
        <w:softHyphen/>
        <w:t>дятся на территории России?</w:t>
      </w:r>
    </w:p>
    <w:p w:rsidR="00590E99" w:rsidRPr="00E95BE2" w:rsidRDefault="00590E99" w:rsidP="008B5EDD">
      <w:pPr>
        <w:pStyle w:val="1"/>
        <w:numPr>
          <w:ilvl w:val="0"/>
          <w:numId w:val="14"/>
        </w:numPr>
        <w:shd w:val="clear" w:color="auto" w:fill="auto"/>
        <w:tabs>
          <w:tab w:val="left" w:pos="836"/>
        </w:tabs>
        <w:spacing w:after="0" w:line="240" w:lineRule="auto"/>
        <w:ind w:left="720" w:hanging="360"/>
        <w:rPr>
          <w:sz w:val="24"/>
          <w:szCs w:val="24"/>
        </w:rPr>
      </w:pPr>
      <w:r w:rsidRPr="00E87008">
        <w:rPr>
          <w:sz w:val="24"/>
          <w:szCs w:val="24"/>
        </w:rPr>
        <w:t>водопад Виктория</w:t>
      </w:r>
      <w:r w:rsidR="00116373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>3)</w:t>
      </w:r>
      <w:r w:rsidRPr="00E87008">
        <w:rPr>
          <w:sz w:val="24"/>
          <w:szCs w:val="24"/>
        </w:rPr>
        <w:t xml:space="preserve"> Алтай</w:t>
      </w:r>
    </w:p>
    <w:p w:rsidR="00590E99" w:rsidRPr="00E87008" w:rsidRDefault="00590E99" w:rsidP="008B5EDD">
      <w:pPr>
        <w:pStyle w:val="1"/>
        <w:numPr>
          <w:ilvl w:val="0"/>
          <w:numId w:val="14"/>
        </w:numPr>
        <w:shd w:val="clear" w:color="auto" w:fill="auto"/>
        <w:tabs>
          <w:tab w:val="left" w:pos="836"/>
        </w:tabs>
        <w:spacing w:after="0" w:line="240" w:lineRule="auto"/>
        <w:ind w:left="720" w:hanging="360"/>
        <w:rPr>
          <w:sz w:val="24"/>
          <w:szCs w:val="24"/>
        </w:rPr>
      </w:pPr>
      <w:r w:rsidRPr="00E87008">
        <w:rPr>
          <w:sz w:val="24"/>
          <w:szCs w:val="24"/>
        </w:rPr>
        <w:t>Большой Барьерный риф</w:t>
      </w:r>
      <w:r>
        <w:rPr>
          <w:sz w:val="24"/>
          <w:szCs w:val="24"/>
        </w:rPr>
        <w:t xml:space="preserve">        </w:t>
      </w:r>
      <w:r w:rsidR="0011637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4)</w:t>
      </w:r>
      <w:r w:rsidRPr="00E87008">
        <w:rPr>
          <w:sz w:val="24"/>
          <w:szCs w:val="24"/>
        </w:rPr>
        <w:t>озеро Байкал</w:t>
      </w:r>
    </w:p>
    <w:p w:rsidR="0013176A" w:rsidRDefault="0013176A" w:rsidP="0013176A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176A" w:rsidRPr="00F533C1" w:rsidRDefault="0013176A" w:rsidP="0013176A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"/>
        <w:gridCol w:w="702"/>
        <w:gridCol w:w="703"/>
        <w:gridCol w:w="703"/>
        <w:gridCol w:w="703"/>
        <w:gridCol w:w="596"/>
        <w:gridCol w:w="596"/>
        <w:gridCol w:w="596"/>
        <w:gridCol w:w="598"/>
        <w:gridCol w:w="597"/>
        <w:gridCol w:w="597"/>
        <w:gridCol w:w="597"/>
        <w:gridCol w:w="597"/>
        <w:gridCol w:w="696"/>
        <w:gridCol w:w="696"/>
        <w:gridCol w:w="599"/>
      </w:tblGrid>
      <w:tr w:rsidR="0013176A" w:rsidRPr="00F533C1" w:rsidTr="0013176A">
        <w:tc>
          <w:tcPr>
            <w:tcW w:w="723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22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722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22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722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604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604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604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</w:tr>
      <w:tr w:rsidR="0013176A" w:rsidRPr="00F533C1" w:rsidTr="0013176A">
        <w:tc>
          <w:tcPr>
            <w:tcW w:w="723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1,3,4</w:t>
            </w:r>
          </w:p>
        </w:tc>
        <w:tc>
          <w:tcPr>
            <w:tcW w:w="60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</w:tbl>
    <w:p w:rsidR="0013176A" w:rsidRDefault="0013176A" w:rsidP="0013176A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13176A" w:rsidRDefault="0013176A" w:rsidP="0013176A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176A" w:rsidRPr="00A0180D" w:rsidRDefault="0013176A" w:rsidP="0013176A">
      <w:pPr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18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13176A" w:rsidRDefault="0013176A" w:rsidP="0013176A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72"/>
        <w:gridCol w:w="472"/>
        <w:gridCol w:w="472"/>
        <w:gridCol w:w="472"/>
        <w:gridCol w:w="1342"/>
        <w:gridCol w:w="1342"/>
        <w:gridCol w:w="1351"/>
      </w:tblGrid>
      <w:tr w:rsidR="0013176A" w:rsidRPr="00F533C1" w:rsidTr="0013176A">
        <w:tc>
          <w:tcPr>
            <w:tcW w:w="703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02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703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3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703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596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596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596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598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59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59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59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59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696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96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599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</w:tr>
      <w:tr w:rsidR="0013176A" w:rsidRPr="00F533C1" w:rsidTr="0013176A">
        <w:tc>
          <w:tcPr>
            <w:tcW w:w="703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02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03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03" w:type="dxa"/>
          </w:tcPr>
          <w:p w:rsidR="0013176A" w:rsidRPr="00F533C1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03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96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96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96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98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9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9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9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97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696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</w:t>
            </w:r>
            <w:r w:rsidR="002D50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два правильных ответа</w:t>
            </w:r>
          </w:p>
        </w:tc>
        <w:tc>
          <w:tcPr>
            <w:tcW w:w="696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</w:t>
            </w:r>
            <w:r w:rsidR="002D50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два правильных ответа</w:t>
            </w:r>
          </w:p>
        </w:tc>
        <w:tc>
          <w:tcPr>
            <w:tcW w:w="599" w:type="dxa"/>
          </w:tcPr>
          <w:p w:rsidR="0013176A" w:rsidRDefault="0013176A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два правильных ответа, 1 бал</w:t>
            </w:r>
            <w:r w:rsidR="002D50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один правильный ответ</w:t>
            </w:r>
          </w:p>
        </w:tc>
      </w:tr>
    </w:tbl>
    <w:p w:rsidR="0013176A" w:rsidRDefault="0013176A" w:rsidP="0013176A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18- 19 баллов – отметка «5»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14 - 17 баллов - отметка «4»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 – 13 баллов - отметка «3»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10 баллов - отметка «2»</w:t>
      </w:r>
    </w:p>
    <w:p w:rsidR="0013176A" w:rsidRDefault="0013176A" w:rsidP="0013176A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2B7" w:rsidRPr="0040369C" w:rsidRDefault="00CF22B7" w:rsidP="00CF22B7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116373" w:rsidRDefault="00116373" w:rsidP="00590E99">
      <w:pPr>
        <w:rPr>
          <w:rStyle w:val="1pt"/>
          <w:rFonts w:eastAsiaTheme="minorHAnsi"/>
          <w:sz w:val="24"/>
          <w:szCs w:val="24"/>
        </w:rPr>
      </w:pPr>
    </w:p>
    <w:p w:rsidR="00685BE1" w:rsidRDefault="00685BE1" w:rsidP="00590E99">
      <w:pPr>
        <w:rPr>
          <w:rStyle w:val="1pt"/>
          <w:rFonts w:eastAsiaTheme="minorHAnsi"/>
          <w:sz w:val="24"/>
          <w:szCs w:val="24"/>
        </w:rPr>
      </w:pPr>
    </w:p>
    <w:p w:rsidR="000E5129" w:rsidRDefault="000E5129" w:rsidP="00590E99">
      <w:pPr>
        <w:rPr>
          <w:rStyle w:val="1pt"/>
          <w:rFonts w:eastAsiaTheme="minorHAnsi"/>
          <w:sz w:val="24"/>
          <w:szCs w:val="24"/>
        </w:rPr>
      </w:pPr>
    </w:p>
    <w:p w:rsidR="00685BE1" w:rsidRDefault="00685BE1" w:rsidP="000B6C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02A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</w:t>
      </w:r>
      <w:r>
        <w:rPr>
          <w:rFonts w:ascii="Times New Roman" w:hAnsi="Times New Roman" w:cs="Times New Roman"/>
          <w:b/>
          <w:sz w:val="24"/>
          <w:szCs w:val="24"/>
        </w:rPr>
        <w:t>по теме « По родным просторам</w:t>
      </w:r>
      <w:r w:rsidRPr="009C502A">
        <w:rPr>
          <w:rFonts w:ascii="Times New Roman" w:hAnsi="Times New Roman" w:cs="Times New Roman"/>
          <w:b/>
          <w:sz w:val="24"/>
          <w:szCs w:val="24"/>
        </w:rPr>
        <w:t>»</w:t>
      </w:r>
      <w:r w:rsidR="000B6C69">
        <w:rPr>
          <w:rFonts w:ascii="Times New Roman" w:hAnsi="Times New Roman" w:cs="Times New Roman"/>
          <w:b/>
          <w:sz w:val="24"/>
          <w:szCs w:val="24"/>
        </w:rPr>
        <w:t>.</w:t>
      </w:r>
    </w:p>
    <w:p w:rsidR="00685BE1" w:rsidRPr="00116373" w:rsidRDefault="00116373" w:rsidP="00590E99">
      <w:pPr>
        <w:rPr>
          <w:rStyle w:val="1pt"/>
          <w:rFonts w:eastAsiaTheme="minorHAnsi" w:cstheme="minorBidi"/>
          <w:color w:val="auto"/>
          <w:spacing w:val="0"/>
          <w:sz w:val="24"/>
          <w:szCs w:val="24"/>
          <w:shd w:val="clear" w:color="auto" w:fill="auto"/>
        </w:rPr>
      </w:pPr>
      <w:r>
        <w:rPr>
          <w:rFonts w:ascii="Times New Roman" w:hAnsi="Times New Roman"/>
          <w:sz w:val="24"/>
          <w:szCs w:val="24"/>
        </w:rPr>
        <w:t>Цель: обобщить и проверить знания и умения по теме.</w:t>
      </w:r>
    </w:p>
    <w:p w:rsidR="00590E99" w:rsidRPr="00116373" w:rsidRDefault="00590E99" w:rsidP="00590E99">
      <w:pPr>
        <w:pStyle w:val="20"/>
        <w:shd w:val="clear" w:color="auto" w:fill="auto"/>
        <w:spacing w:line="240" w:lineRule="auto"/>
        <w:ind w:right="141" w:firstLine="0"/>
        <w:jc w:val="left"/>
        <w:rPr>
          <w:rStyle w:val="2TrebuchetMS9pt"/>
          <w:rFonts w:ascii="Times New Roman" w:hAnsi="Times New Roman" w:cs="Times New Roman"/>
          <w:b/>
          <w:sz w:val="24"/>
          <w:szCs w:val="24"/>
        </w:rPr>
      </w:pPr>
      <w:r w:rsidRPr="00116373">
        <w:rPr>
          <w:rStyle w:val="2TrebuchetMS9pt"/>
          <w:rFonts w:ascii="Times New Roman" w:hAnsi="Times New Roman" w:cs="Times New Roman"/>
          <w:b/>
          <w:sz w:val="24"/>
          <w:szCs w:val="24"/>
        </w:rPr>
        <w:t>2 вариант</w:t>
      </w:r>
    </w:p>
    <w:p w:rsidR="00590E99" w:rsidRPr="00E95BE2" w:rsidRDefault="00590E99" w:rsidP="00590E99">
      <w:pPr>
        <w:pStyle w:val="1"/>
        <w:shd w:val="clear" w:color="auto" w:fill="auto"/>
        <w:spacing w:after="0" w:line="240" w:lineRule="auto"/>
        <w:ind w:left="-142" w:firstLine="0"/>
        <w:rPr>
          <w:b/>
          <w:sz w:val="24"/>
          <w:szCs w:val="24"/>
        </w:rPr>
      </w:pPr>
      <w:r w:rsidRPr="00E95BE2">
        <w:rPr>
          <w:b/>
          <w:sz w:val="24"/>
          <w:szCs w:val="24"/>
        </w:rPr>
        <w:t>А</w:t>
      </w:r>
      <w:proofErr w:type="gramStart"/>
      <w:r w:rsidRPr="00E95BE2">
        <w:rPr>
          <w:b/>
          <w:sz w:val="24"/>
          <w:szCs w:val="24"/>
        </w:rPr>
        <w:t>1</w:t>
      </w:r>
      <w:proofErr w:type="gramEnd"/>
      <w:r w:rsidRPr="00E95BE2">
        <w:rPr>
          <w:b/>
          <w:sz w:val="24"/>
          <w:szCs w:val="24"/>
        </w:rPr>
        <w:t>. Какие деревья растут в тайге?</w:t>
      </w:r>
    </w:p>
    <w:p w:rsidR="00590E99" w:rsidRPr="00F83DD4" w:rsidRDefault="00A57CD0" w:rsidP="008B5EDD">
      <w:pPr>
        <w:pStyle w:val="1"/>
        <w:numPr>
          <w:ilvl w:val="0"/>
          <w:numId w:val="15"/>
        </w:numPr>
        <w:shd w:val="clear" w:color="auto" w:fill="auto"/>
        <w:tabs>
          <w:tab w:val="left" w:pos="449"/>
        </w:tabs>
        <w:spacing w:after="0" w:line="240" w:lineRule="auto"/>
        <w:ind w:left="720" w:hanging="36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202.55pt;margin-top:5.8pt;width:266.25pt;height:12.1pt;z-index:-251658752;visibility:visible;mso-wrap-style:square;mso-width-percent:0;mso-height-percent:0;mso-wrap-distance-left:5.7pt;mso-wrap-distance-top:0;mso-wrap-distance-right:5pt;mso-wrap-distance-bottom:2.6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" filled="f" stroked="f">
            <v:textbox inset="0,0,0,0">
              <w:txbxContent>
                <w:p w:rsidR="00116373" w:rsidRPr="00E95BE2" w:rsidRDefault="00116373" w:rsidP="00590E99">
                  <w:pPr>
                    <w:pStyle w:val="1"/>
                    <w:shd w:val="clear" w:color="auto" w:fill="auto"/>
                    <w:tabs>
                      <w:tab w:val="left" w:pos="330"/>
                    </w:tabs>
                    <w:spacing w:after="0" w:line="170" w:lineRule="exact"/>
                    <w:ind w:left="100" w:firstLine="0"/>
                    <w:rPr>
                      <w:sz w:val="24"/>
                      <w:szCs w:val="24"/>
                    </w:rPr>
                  </w:pPr>
                  <w:r>
                    <w:rPr>
                      <w:rStyle w:val="Exact"/>
                      <w:sz w:val="24"/>
                      <w:szCs w:val="24"/>
                    </w:rPr>
                    <w:t xml:space="preserve">   3) </w:t>
                  </w:r>
                  <w:r w:rsidRPr="00E95BE2">
                    <w:rPr>
                      <w:rStyle w:val="Exact"/>
                      <w:sz w:val="24"/>
                      <w:szCs w:val="24"/>
                    </w:rPr>
                    <w:t>сосна, пихта</w:t>
                  </w:r>
                  <w:r>
                    <w:rPr>
                      <w:rStyle w:val="Exact"/>
                      <w:sz w:val="24"/>
                      <w:szCs w:val="24"/>
                    </w:rPr>
                    <w:t xml:space="preserve">                4)   </w:t>
                  </w:r>
                  <w:r w:rsidRPr="00E95BE2">
                    <w:rPr>
                      <w:rStyle w:val="Exact"/>
                      <w:sz w:val="24"/>
                      <w:szCs w:val="24"/>
                    </w:rPr>
                    <w:t>ясень, вяз</w:t>
                  </w:r>
                </w:p>
                <w:p w:rsidR="00116373" w:rsidRPr="00E95BE2" w:rsidRDefault="00116373" w:rsidP="00590E99">
                  <w:pPr>
                    <w:pStyle w:val="1"/>
                    <w:shd w:val="clear" w:color="auto" w:fill="auto"/>
                    <w:tabs>
                      <w:tab w:val="left" w:pos="321"/>
                    </w:tabs>
                    <w:spacing w:after="34" w:line="170" w:lineRule="exact"/>
                    <w:ind w:left="100" w:firstLine="0"/>
                    <w:rPr>
                      <w:sz w:val="24"/>
                      <w:szCs w:val="24"/>
                    </w:rPr>
                  </w:pPr>
                </w:p>
                <w:p w:rsidR="00116373" w:rsidRDefault="00116373" w:rsidP="00590E99"/>
              </w:txbxContent>
            </v:textbox>
            <w10:wrap type="square" anchorx="margin"/>
          </v:shape>
        </w:pict>
      </w:r>
      <w:r w:rsidR="00590E99" w:rsidRPr="00E87008">
        <w:rPr>
          <w:sz w:val="24"/>
          <w:szCs w:val="24"/>
        </w:rPr>
        <w:t>береза, осина</w:t>
      </w:r>
      <w:r w:rsidR="00590E99">
        <w:rPr>
          <w:sz w:val="24"/>
          <w:szCs w:val="24"/>
        </w:rPr>
        <w:t xml:space="preserve">    2) </w:t>
      </w:r>
      <w:r w:rsidR="00590E99" w:rsidRPr="00E87008">
        <w:rPr>
          <w:sz w:val="24"/>
          <w:szCs w:val="24"/>
        </w:rPr>
        <w:t>дуб, клен</w:t>
      </w:r>
    </w:p>
    <w:p w:rsidR="00590E99" w:rsidRPr="00F83DD4" w:rsidRDefault="00590E99" w:rsidP="00590E99">
      <w:pPr>
        <w:ind w:left="-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. Какое животное степи </w:t>
      </w:r>
      <w:r w:rsidRPr="00F83DD4">
        <w:rPr>
          <w:rFonts w:ascii="Times New Roman" w:hAnsi="Times New Roman"/>
          <w:b/>
          <w:sz w:val="24"/>
          <w:szCs w:val="24"/>
        </w:rPr>
        <w:t>хищник?</w:t>
      </w:r>
    </w:p>
    <w:p w:rsidR="00590E99" w:rsidRPr="00E87008" w:rsidRDefault="00590E99" w:rsidP="00590E99">
      <w:pPr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E87008">
        <w:rPr>
          <w:rFonts w:ascii="Times New Roman" w:hAnsi="Times New Roman"/>
          <w:sz w:val="24"/>
          <w:szCs w:val="24"/>
        </w:rPr>
        <w:t xml:space="preserve"> серая куропатка</w:t>
      </w:r>
      <w:r w:rsidR="0011637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2)</w:t>
      </w:r>
      <w:r w:rsidRPr="00F83DD4">
        <w:rPr>
          <w:rFonts w:ascii="Times New Roman" w:hAnsi="Times New Roman"/>
          <w:sz w:val="24"/>
          <w:szCs w:val="24"/>
        </w:rPr>
        <w:t>дрофа</w:t>
      </w:r>
      <w:r w:rsidR="00116373">
        <w:rPr>
          <w:rFonts w:ascii="Times New Roman" w:hAnsi="Times New Roman"/>
          <w:sz w:val="24"/>
          <w:szCs w:val="24"/>
        </w:rPr>
        <w:t xml:space="preserve">     </w:t>
      </w:r>
      <w:r>
        <w:rPr>
          <w:sz w:val="24"/>
          <w:szCs w:val="24"/>
        </w:rPr>
        <w:t>3)</w:t>
      </w:r>
      <w:r w:rsidRPr="00E87008">
        <w:rPr>
          <w:rFonts w:ascii="Times New Roman" w:hAnsi="Times New Roman"/>
          <w:sz w:val="24"/>
          <w:szCs w:val="24"/>
        </w:rPr>
        <w:t>кобылка</w:t>
      </w:r>
      <w:r w:rsidR="00116373">
        <w:rPr>
          <w:rFonts w:ascii="Times New Roman" w:hAnsi="Times New Roman"/>
          <w:sz w:val="24"/>
          <w:szCs w:val="24"/>
        </w:rPr>
        <w:t xml:space="preserve">     </w:t>
      </w:r>
      <w:r w:rsidRPr="00F83DD4">
        <w:rPr>
          <w:rFonts w:ascii="Times New Roman" w:hAnsi="Times New Roman"/>
          <w:sz w:val="24"/>
          <w:szCs w:val="24"/>
        </w:rPr>
        <w:t>4)  степная гадюка</w:t>
      </w:r>
    </w:p>
    <w:p w:rsidR="00590E99" w:rsidRPr="00F83DD4" w:rsidRDefault="00590E99" w:rsidP="00590E99">
      <w:pPr>
        <w:pStyle w:val="1"/>
        <w:shd w:val="clear" w:color="auto" w:fill="auto"/>
        <w:spacing w:after="0" w:line="240" w:lineRule="auto"/>
        <w:ind w:left="-142" w:firstLine="0"/>
        <w:rPr>
          <w:b/>
          <w:sz w:val="24"/>
          <w:szCs w:val="24"/>
        </w:rPr>
      </w:pPr>
      <w:r w:rsidRPr="00F83DD4">
        <w:rPr>
          <w:b/>
          <w:sz w:val="24"/>
          <w:szCs w:val="24"/>
        </w:rPr>
        <w:t>АЗ. Что такое овраги?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75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</w:t>
      </w:r>
      <w:r w:rsidRPr="00E87008">
        <w:rPr>
          <w:sz w:val="24"/>
          <w:szCs w:val="24"/>
        </w:rPr>
        <w:t xml:space="preserve"> углубления с крутыми склонами</w:t>
      </w:r>
      <w:r w:rsidR="00116373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3)</w:t>
      </w:r>
      <w:r w:rsidRPr="00E87008">
        <w:rPr>
          <w:sz w:val="24"/>
          <w:szCs w:val="24"/>
        </w:rPr>
        <w:t xml:space="preserve"> рытвины у склонов холмов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75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2)</w:t>
      </w:r>
      <w:r w:rsidRPr="00E87008">
        <w:rPr>
          <w:sz w:val="24"/>
          <w:szCs w:val="24"/>
        </w:rPr>
        <w:t xml:space="preserve"> углубление между горами</w:t>
      </w:r>
      <w:r w:rsidR="00116373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4)</w:t>
      </w:r>
      <w:r w:rsidRPr="00E87008">
        <w:rPr>
          <w:sz w:val="24"/>
          <w:szCs w:val="24"/>
        </w:rPr>
        <w:t xml:space="preserve"> высокие холмы </w:t>
      </w:r>
    </w:p>
    <w:p w:rsidR="00590E99" w:rsidRPr="00F83DD4" w:rsidRDefault="00590E99" w:rsidP="00590E99">
      <w:pPr>
        <w:pStyle w:val="1"/>
        <w:shd w:val="clear" w:color="auto" w:fill="auto"/>
        <w:tabs>
          <w:tab w:val="left" w:pos="0"/>
        </w:tabs>
        <w:spacing w:after="0" w:line="240" w:lineRule="auto"/>
        <w:ind w:left="-142" w:right="2957" w:firstLine="0"/>
        <w:jc w:val="left"/>
        <w:rPr>
          <w:b/>
          <w:sz w:val="24"/>
          <w:szCs w:val="24"/>
        </w:rPr>
      </w:pPr>
      <w:r w:rsidRPr="00F83DD4">
        <w:rPr>
          <w:b/>
          <w:sz w:val="24"/>
          <w:szCs w:val="24"/>
        </w:rPr>
        <w:t>А</w:t>
      </w:r>
      <w:proofErr w:type="gramStart"/>
      <w:r w:rsidRPr="00F83DD4">
        <w:rPr>
          <w:b/>
          <w:sz w:val="24"/>
          <w:szCs w:val="24"/>
        </w:rPr>
        <w:t>4</w:t>
      </w:r>
      <w:proofErr w:type="gramEnd"/>
      <w:r w:rsidRPr="00F83DD4">
        <w:rPr>
          <w:b/>
          <w:sz w:val="24"/>
          <w:szCs w:val="24"/>
        </w:rPr>
        <w:t>. Что такое исток?</w:t>
      </w:r>
    </w:p>
    <w:p w:rsidR="00116373" w:rsidRDefault="00116373" w:rsidP="00116373">
      <w:pPr>
        <w:pStyle w:val="1"/>
        <w:shd w:val="clear" w:color="auto" w:fill="auto"/>
        <w:tabs>
          <w:tab w:val="left" w:pos="0"/>
          <w:tab w:val="left" w:pos="75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</w:t>
      </w:r>
      <w:r w:rsidR="00590E99" w:rsidRPr="00E87008">
        <w:rPr>
          <w:sz w:val="24"/>
          <w:szCs w:val="24"/>
        </w:rPr>
        <w:t>начало реки</w:t>
      </w:r>
      <w:r>
        <w:rPr>
          <w:sz w:val="24"/>
          <w:szCs w:val="24"/>
        </w:rPr>
        <w:t xml:space="preserve">                                       </w:t>
      </w:r>
      <w:r w:rsidR="00590E99">
        <w:rPr>
          <w:sz w:val="24"/>
          <w:szCs w:val="24"/>
        </w:rPr>
        <w:t>3)</w:t>
      </w:r>
      <w:r w:rsidR="00590E99" w:rsidRPr="00E87008">
        <w:rPr>
          <w:sz w:val="24"/>
          <w:szCs w:val="24"/>
        </w:rPr>
        <w:t xml:space="preserve"> река, впадающая в другую реку</w:t>
      </w:r>
    </w:p>
    <w:p w:rsidR="00590E99" w:rsidRPr="00F83DD4" w:rsidRDefault="00116373" w:rsidP="00116373">
      <w:pPr>
        <w:pStyle w:val="1"/>
        <w:shd w:val="clear" w:color="auto" w:fill="auto"/>
        <w:tabs>
          <w:tab w:val="left" w:pos="0"/>
          <w:tab w:val="left" w:pos="75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2)</w:t>
      </w:r>
      <w:r w:rsidR="00590E99" w:rsidRPr="00E87008">
        <w:rPr>
          <w:sz w:val="24"/>
          <w:szCs w:val="24"/>
        </w:rPr>
        <w:t>место впадения реки в море</w:t>
      </w:r>
      <w:r>
        <w:rPr>
          <w:sz w:val="24"/>
          <w:szCs w:val="24"/>
        </w:rPr>
        <w:t xml:space="preserve">            </w:t>
      </w:r>
      <w:r w:rsidR="00590E99">
        <w:rPr>
          <w:sz w:val="24"/>
          <w:szCs w:val="24"/>
        </w:rPr>
        <w:t>4)</w:t>
      </w:r>
      <w:r w:rsidR="00590E99" w:rsidRPr="00F83DD4">
        <w:rPr>
          <w:sz w:val="24"/>
          <w:szCs w:val="24"/>
        </w:rPr>
        <w:t xml:space="preserve"> песчаная отмель на берегу</w:t>
      </w:r>
    </w:p>
    <w:p w:rsidR="00590E99" w:rsidRPr="00F83DD4" w:rsidRDefault="00590E99" w:rsidP="00590E99">
      <w:pPr>
        <w:pStyle w:val="1"/>
        <w:shd w:val="clear" w:color="auto" w:fill="auto"/>
        <w:tabs>
          <w:tab w:val="left" w:pos="0"/>
        </w:tabs>
        <w:spacing w:after="0" w:line="240" w:lineRule="auto"/>
        <w:ind w:left="-142" w:right="720" w:firstLine="0"/>
        <w:jc w:val="left"/>
        <w:rPr>
          <w:b/>
          <w:sz w:val="24"/>
          <w:szCs w:val="24"/>
        </w:rPr>
      </w:pPr>
      <w:r w:rsidRPr="00F83DD4">
        <w:rPr>
          <w:b/>
          <w:sz w:val="24"/>
          <w:szCs w:val="24"/>
        </w:rPr>
        <w:t>А5. Какое полезное ископаемое обладает плавкостью?</w:t>
      </w:r>
    </w:p>
    <w:p w:rsidR="00590E99" w:rsidRPr="00F83DD4" w:rsidRDefault="00116373" w:rsidP="00116373">
      <w:pPr>
        <w:pStyle w:val="1"/>
        <w:shd w:val="clear" w:color="auto" w:fill="auto"/>
        <w:tabs>
          <w:tab w:val="left" w:pos="0"/>
          <w:tab w:val="left" w:pos="751"/>
          <w:tab w:val="right" w:pos="3737"/>
          <w:tab w:val="left" w:pos="3794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1)г</w:t>
      </w:r>
      <w:r w:rsidR="00590E99" w:rsidRPr="00E87008">
        <w:rPr>
          <w:sz w:val="24"/>
          <w:szCs w:val="24"/>
        </w:rPr>
        <w:t>лина</w:t>
      </w:r>
      <w:r w:rsidR="00590E99">
        <w:rPr>
          <w:sz w:val="24"/>
          <w:szCs w:val="24"/>
        </w:rPr>
        <w:t xml:space="preserve">    2)</w:t>
      </w:r>
      <w:r>
        <w:rPr>
          <w:sz w:val="24"/>
          <w:szCs w:val="24"/>
        </w:rPr>
        <w:t>песок          3)</w:t>
      </w:r>
      <w:r w:rsidR="00590E99" w:rsidRPr="00E87008">
        <w:rPr>
          <w:sz w:val="24"/>
          <w:szCs w:val="24"/>
        </w:rPr>
        <w:t>нефть</w:t>
      </w:r>
      <w:r>
        <w:rPr>
          <w:sz w:val="24"/>
          <w:szCs w:val="24"/>
        </w:rPr>
        <w:t xml:space="preserve">            </w:t>
      </w:r>
      <w:r w:rsidR="00590E99" w:rsidRPr="00E87008">
        <w:rPr>
          <w:sz w:val="24"/>
          <w:szCs w:val="24"/>
        </w:rPr>
        <w:t>4)</w:t>
      </w:r>
      <w:r w:rsidR="00590E99" w:rsidRPr="00E87008">
        <w:rPr>
          <w:sz w:val="24"/>
          <w:szCs w:val="24"/>
        </w:rPr>
        <w:tab/>
        <w:t>железная руда</w:t>
      </w:r>
      <w:r w:rsidR="00590E99" w:rsidRPr="00F83DD4">
        <w:rPr>
          <w:sz w:val="24"/>
          <w:szCs w:val="24"/>
        </w:rPr>
        <w:tab/>
      </w:r>
    </w:p>
    <w:p w:rsidR="00590E99" w:rsidRPr="00F83DD4" w:rsidRDefault="00590E99" w:rsidP="00590E99">
      <w:pPr>
        <w:pStyle w:val="1"/>
        <w:shd w:val="clear" w:color="auto" w:fill="auto"/>
        <w:tabs>
          <w:tab w:val="left" w:pos="0"/>
        </w:tabs>
        <w:spacing w:after="0" w:line="240" w:lineRule="auto"/>
        <w:ind w:left="-142" w:firstLine="0"/>
        <w:rPr>
          <w:b/>
          <w:sz w:val="24"/>
          <w:szCs w:val="24"/>
        </w:rPr>
      </w:pPr>
      <w:r w:rsidRPr="00F83DD4">
        <w:rPr>
          <w:b/>
          <w:sz w:val="24"/>
          <w:szCs w:val="24"/>
        </w:rPr>
        <w:t>А</w:t>
      </w:r>
      <w:proofErr w:type="gramStart"/>
      <w:r w:rsidRPr="00F83DD4">
        <w:rPr>
          <w:b/>
          <w:sz w:val="24"/>
          <w:szCs w:val="24"/>
        </w:rPr>
        <w:t>6</w:t>
      </w:r>
      <w:proofErr w:type="gramEnd"/>
      <w:r w:rsidRPr="00F83DD4">
        <w:rPr>
          <w:b/>
          <w:sz w:val="24"/>
          <w:szCs w:val="24"/>
        </w:rPr>
        <w:t>. Какой вид почвы распространен в степях?</w:t>
      </w:r>
    </w:p>
    <w:p w:rsidR="00590E99" w:rsidRPr="00E87008" w:rsidRDefault="00116373" w:rsidP="008B5EDD">
      <w:pPr>
        <w:pStyle w:val="1"/>
        <w:numPr>
          <w:ilvl w:val="0"/>
          <w:numId w:val="16"/>
        </w:numPr>
        <w:shd w:val="clear" w:color="auto" w:fill="auto"/>
        <w:tabs>
          <w:tab w:val="left" w:pos="0"/>
          <w:tab w:val="left" w:pos="751"/>
          <w:tab w:val="right" w:pos="3737"/>
          <w:tab w:val="left" w:pos="3794"/>
          <w:tab w:val="right" w:pos="5489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серая лесная почва</w:t>
      </w:r>
      <w:r>
        <w:rPr>
          <w:sz w:val="24"/>
          <w:szCs w:val="24"/>
        </w:rPr>
        <w:tab/>
        <w:t xml:space="preserve">              3) </w:t>
      </w:r>
      <w:r w:rsidR="00590E99" w:rsidRPr="00E87008">
        <w:rPr>
          <w:sz w:val="24"/>
          <w:szCs w:val="24"/>
        </w:rPr>
        <w:t>подзолистая</w:t>
      </w:r>
      <w:r w:rsidR="00590E99" w:rsidRPr="00E87008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590E99" w:rsidRPr="00E87008">
        <w:rPr>
          <w:sz w:val="24"/>
          <w:szCs w:val="24"/>
        </w:rPr>
        <w:t>почва</w:t>
      </w:r>
    </w:p>
    <w:p w:rsidR="00590E99" w:rsidRPr="00E87008" w:rsidRDefault="00590E99" w:rsidP="008B5EDD">
      <w:pPr>
        <w:pStyle w:val="1"/>
        <w:numPr>
          <w:ilvl w:val="0"/>
          <w:numId w:val="16"/>
        </w:numPr>
        <w:shd w:val="clear" w:color="auto" w:fill="auto"/>
        <w:tabs>
          <w:tab w:val="left" w:pos="0"/>
          <w:tab w:val="left" w:pos="751"/>
          <w:tab w:val="right" w:pos="3737"/>
          <w:tab w:val="left" w:pos="3794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>луговая почва</w:t>
      </w:r>
      <w:r w:rsidRPr="00E87008">
        <w:rPr>
          <w:sz w:val="24"/>
          <w:szCs w:val="24"/>
        </w:rPr>
        <w:tab/>
        <w:t>4)</w:t>
      </w:r>
      <w:r w:rsidRPr="00E87008">
        <w:rPr>
          <w:sz w:val="24"/>
          <w:szCs w:val="24"/>
        </w:rPr>
        <w:tab/>
        <w:t>чернозем</w:t>
      </w:r>
    </w:p>
    <w:p w:rsidR="00590E99" w:rsidRPr="00F83DD4" w:rsidRDefault="00590E99" w:rsidP="00590E99">
      <w:pPr>
        <w:pStyle w:val="1"/>
        <w:shd w:val="clear" w:color="auto" w:fill="auto"/>
        <w:tabs>
          <w:tab w:val="left" w:pos="0"/>
        </w:tabs>
        <w:spacing w:after="0" w:line="240" w:lineRule="auto"/>
        <w:ind w:left="-142" w:firstLine="0"/>
        <w:rPr>
          <w:b/>
          <w:sz w:val="24"/>
          <w:szCs w:val="24"/>
        </w:rPr>
      </w:pPr>
      <w:r w:rsidRPr="00F83DD4">
        <w:rPr>
          <w:b/>
          <w:sz w:val="24"/>
          <w:szCs w:val="24"/>
        </w:rPr>
        <w:t>А</w:t>
      </w:r>
      <w:proofErr w:type="gramStart"/>
      <w:r w:rsidRPr="00F83DD4">
        <w:rPr>
          <w:b/>
          <w:sz w:val="24"/>
          <w:szCs w:val="24"/>
        </w:rPr>
        <w:t>7</w:t>
      </w:r>
      <w:proofErr w:type="gramEnd"/>
      <w:r w:rsidRPr="00F83DD4">
        <w:rPr>
          <w:b/>
          <w:sz w:val="24"/>
          <w:szCs w:val="24"/>
        </w:rPr>
        <w:t>. Какая равнина раскинулась от западных границ Россиидо Уральских гор?</w:t>
      </w:r>
    </w:p>
    <w:p w:rsidR="00590E99" w:rsidRPr="00F83DD4" w:rsidRDefault="00590E99" w:rsidP="008B5EDD">
      <w:pPr>
        <w:pStyle w:val="1"/>
        <w:numPr>
          <w:ilvl w:val="0"/>
          <w:numId w:val="17"/>
        </w:numPr>
        <w:shd w:val="clear" w:color="auto" w:fill="auto"/>
        <w:tabs>
          <w:tab w:val="left" w:pos="0"/>
          <w:tab w:val="left" w:pos="751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>Восточно-Европейская</w:t>
      </w:r>
      <w:r>
        <w:rPr>
          <w:sz w:val="24"/>
          <w:szCs w:val="24"/>
        </w:rPr>
        <w:t xml:space="preserve">                 3)</w:t>
      </w:r>
      <w:r w:rsidRPr="00E87008">
        <w:rPr>
          <w:sz w:val="24"/>
          <w:szCs w:val="24"/>
        </w:rPr>
        <w:t>Среднесибирское плоскогорье</w:t>
      </w:r>
    </w:p>
    <w:p w:rsidR="00590E99" w:rsidRPr="00F83DD4" w:rsidRDefault="00590E99" w:rsidP="008B5EDD">
      <w:pPr>
        <w:pStyle w:val="1"/>
        <w:numPr>
          <w:ilvl w:val="0"/>
          <w:numId w:val="17"/>
        </w:numPr>
        <w:shd w:val="clear" w:color="auto" w:fill="auto"/>
        <w:tabs>
          <w:tab w:val="left" w:pos="0"/>
          <w:tab w:val="left" w:pos="751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>Приволжская</w:t>
      </w:r>
      <w:r>
        <w:rPr>
          <w:sz w:val="24"/>
          <w:szCs w:val="24"/>
        </w:rPr>
        <w:t xml:space="preserve">                                  4)</w:t>
      </w:r>
      <w:r w:rsidRPr="00E87008">
        <w:rPr>
          <w:sz w:val="24"/>
          <w:szCs w:val="24"/>
        </w:rPr>
        <w:t>Западно-Сибирская</w:t>
      </w:r>
    </w:p>
    <w:p w:rsidR="00590E99" w:rsidRPr="00F83DD4" w:rsidRDefault="00590E99" w:rsidP="00590E99">
      <w:pPr>
        <w:pStyle w:val="1"/>
        <w:shd w:val="clear" w:color="auto" w:fill="auto"/>
        <w:tabs>
          <w:tab w:val="left" w:pos="0"/>
        </w:tabs>
        <w:spacing w:after="0" w:line="240" w:lineRule="auto"/>
        <w:ind w:left="-142" w:firstLine="0"/>
        <w:rPr>
          <w:b/>
          <w:sz w:val="24"/>
          <w:szCs w:val="24"/>
        </w:rPr>
      </w:pPr>
      <w:r w:rsidRPr="00F83DD4">
        <w:rPr>
          <w:b/>
          <w:sz w:val="24"/>
          <w:szCs w:val="24"/>
        </w:rPr>
        <w:t>А8. Какая характеристика относится к тундре?</w:t>
      </w:r>
    </w:p>
    <w:p w:rsidR="00590E99" w:rsidRPr="00E87008" w:rsidRDefault="00590E99" w:rsidP="008B5EDD">
      <w:pPr>
        <w:pStyle w:val="1"/>
        <w:numPr>
          <w:ilvl w:val="0"/>
          <w:numId w:val="18"/>
        </w:numPr>
        <w:shd w:val="clear" w:color="auto" w:fill="auto"/>
        <w:tabs>
          <w:tab w:val="left" w:pos="0"/>
          <w:tab w:val="left" w:pos="751"/>
        </w:tabs>
        <w:spacing w:after="0" w:line="240" w:lineRule="auto"/>
        <w:ind w:left="-142" w:right="20" w:firstLine="0"/>
        <w:rPr>
          <w:sz w:val="24"/>
          <w:szCs w:val="24"/>
        </w:rPr>
      </w:pPr>
      <w:r w:rsidRPr="00E87008">
        <w:rPr>
          <w:sz w:val="24"/>
          <w:szCs w:val="24"/>
        </w:rPr>
        <w:t>солнце никогда не поднимается высоко над горизонтом, из растительности на камнях встречаются лишайники, животные питаются рыбой</w:t>
      </w:r>
    </w:p>
    <w:p w:rsidR="00590E99" w:rsidRPr="00E87008" w:rsidRDefault="00590E99" w:rsidP="008B5EDD">
      <w:pPr>
        <w:pStyle w:val="1"/>
        <w:numPr>
          <w:ilvl w:val="0"/>
          <w:numId w:val="18"/>
        </w:numPr>
        <w:shd w:val="clear" w:color="auto" w:fill="auto"/>
        <w:tabs>
          <w:tab w:val="left" w:pos="0"/>
          <w:tab w:val="left" w:pos="751"/>
        </w:tabs>
        <w:spacing w:after="0" w:line="240" w:lineRule="auto"/>
        <w:ind w:left="-142" w:right="20" w:firstLine="0"/>
        <w:rPr>
          <w:sz w:val="24"/>
          <w:szCs w:val="24"/>
        </w:rPr>
      </w:pPr>
      <w:r w:rsidRPr="00E87008">
        <w:rPr>
          <w:sz w:val="24"/>
          <w:szCs w:val="24"/>
        </w:rPr>
        <w:t>короткое лето, земля оттаивает на 1,5 м в глубину, вода не впитывается, поэтому там много болот, растения сте</w:t>
      </w:r>
      <w:r w:rsidRPr="00E87008">
        <w:rPr>
          <w:sz w:val="24"/>
          <w:szCs w:val="24"/>
        </w:rPr>
        <w:softHyphen/>
        <w:t>лются по земле</w:t>
      </w:r>
    </w:p>
    <w:p w:rsidR="00590E99" w:rsidRDefault="00590E99" w:rsidP="008B5EDD">
      <w:pPr>
        <w:pStyle w:val="1"/>
        <w:numPr>
          <w:ilvl w:val="0"/>
          <w:numId w:val="18"/>
        </w:numPr>
        <w:shd w:val="clear" w:color="auto" w:fill="auto"/>
        <w:tabs>
          <w:tab w:val="left" w:pos="0"/>
          <w:tab w:val="left" w:pos="751"/>
        </w:tabs>
        <w:spacing w:after="0" w:line="240" w:lineRule="auto"/>
        <w:ind w:left="-142" w:right="20" w:firstLine="0"/>
        <w:rPr>
          <w:sz w:val="24"/>
          <w:szCs w:val="24"/>
        </w:rPr>
      </w:pPr>
      <w:r w:rsidRPr="00E87008">
        <w:rPr>
          <w:sz w:val="24"/>
          <w:szCs w:val="24"/>
        </w:rPr>
        <w:t>лето теплое, но зима суровая, преобладают хвойные ра</w:t>
      </w:r>
      <w:r w:rsidRPr="00E87008">
        <w:rPr>
          <w:sz w:val="24"/>
          <w:szCs w:val="24"/>
        </w:rPr>
        <w:softHyphen/>
        <w:t>стения, так как они менее требовательны к теплу; живот</w:t>
      </w:r>
      <w:r w:rsidRPr="00E87008">
        <w:rPr>
          <w:sz w:val="24"/>
          <w:szCs w:val="24"/>
        </w:rPr>
        <w:softHyphen/>
        <w:t>ный мир разнообразен</w:t>
      </w:r>
    </w:p>
    <w:p w:rsidR="00590E99" w:rsidRPr="00F83DD4" w:rsidRDefault="00590E99" w:rsidP="008B5EDD">
      <w:pPr>
        <w:pStyle w:val="1"/>
        <w:numPr>
          <w:ilvl w:val="0"/>
          <w:numId w:val="18"/>
        </w:numPr>
        <w:shd w:val="clear" w:color="auto" w:fill="auto"/>
        <w:tabs>
          <w:tab w:val="left" w:pos="0"/>
          <w:tab w:val="left" w:pos="751"/>
        </w:tabs>
        <w:spacing w:after="0" w:line="240" w:lineRule="auto"/>
        <w:ind w:left="-142" w:right="20" w:firstLine="0"/>
        <w:rPr>
          <w:sz w:val="24"/>
          <w:szCs w:val="24"/>
        </w:rPr>
      </w:pPr>
      <w:r w:rsidRPr="00F83DD4">
        <w:rPr>
          <w:sz w:val="24"/>
          <w:szCs w:val="24"/>
        </w:rPr>
        <w:t>в лесах растут теплолюбивые широколиственные ра</w:t>
      </w:r>
      <w:r w:rsidRPr="00F83DD4">
        <w:rPr>
          <w:sz w:val="24"/>
          <w:szCs w:val="24"/>
        </w:rPr>
        <w:softHyphen/>
        <w:t>стения; растительный и животный мир богат и разно</w:t>
      </w:r>
      <w:r w:rsidRPr="00F83DD4">
        <w:rPr>
          <w:sz w:val="24"/>
          <w:szCs w:val="24"/>
        </w:rPr>
        <w:softHyphen/>
        <w:t>образен</w:t>
      </w:r>
    </w:p>
    <w:p w:rsidR="00590E99" w:rsidRPr="00F83DD4" w:rsidRDefault="00590E99" w:rsidP="00590E99">
      <w:pPr>
        <w:pStyle w:val="1"/>
        <w:shd w:val="clear" w:color="auto" w:fill="auto"/>
        <w:tabs>
          <w:tab w:val="left" w:pos="0"/>
        </w:tabs>
        <w:spacing w:after="0" w:line="240" w:lineRule="auto"/>
        <w:ind w:left="-142" w:firstLine="0"/>
        <w:rPr>
          <w:b/>
          <w:sz w:val="24"/>
          <w:szCs w:val="24"/>
        </w:rPr>
      </w:pPr>
      <w:r w:rsidRPr="00F83DD4">
        <w:rPr>
          <w:b/>
          <w:sz w:val="24"/>
          <w:szCs w:val="24"/>
        </w:rPr>
        <w:t>А</w:t>
      </w:r>
      <w:proofErr w:type="gramStart"/>
      <w:r w:rsidRPr="00F83DD4">
        <w:rPr>
          <w:b/>
          <w:sz w:val="24"/>
          <w:szCs w:val="24"/>
        </w:rPr>
        <w:t>9</w:t>
      </w:r>
      <w:proofErr w:type="gramEnd"/>
      <w:r w:rsidRPr="00F83DD4">
        <w:rPr>
          <w:b/>
          <w:sz w:val="24"/>
          <w:szCs w:val="24"/>
        </w:rPr>
        <w:t>. Почему в субтропиках теплее, чем в умеренных поясах.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0"/>
          <w:tab w:val="left" w:pos="71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</w:t>
      </w:r>
      <w:r w:rsidRPr="00E87008">
        <w:rPr>
          <w:sz w:val="24"/>
          <w:szCs w:val="24"/>
        </w:rPr>
        <w:t xml:space="preserve"> солнечные лучи там падают отвесно</w:t>
      </w:r>
      <w:r>
        <w:rPr>
          <w:sz w:val="24"/>
          <w:szCs w:val="24"/>
        </w:rPr>
        <w:t xml:space="preserve">          3)</w:t>
      </w:r>
      <w:r w:rsidRPr="00E87008">
        <w:rPr>
          <w:sz w:val="24"/>
          <w:szCs w:val="24"/>
        </w:rPr>
        <w:t>там много вулканов</w:t>
      </w:r>
    </w:p>
    <w:p w:rsidR="00590E99" w:rsidRPr="00E87008" w:rsidRDefault="00590E99" w:rsidP="00590E99">
      <w:pPr>
        <w:pStyle w:val="1"/>
        <w:shd w:val="clear" w:color="auto" w:fill="auto"/>
        <w:tabs>
          <w:tab w:val="left" w:pos="0"/>
          <w:tab w:val="left" w:pos="71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2)</w:t>
      </w:r>
      <w:r w:rsidRPr="00E87008">
        <w:rPr>
          <w:sz w:val="24"/>
          <w:szCs w:val="24"/>
        </w:rPr>
        <w:t xml:space="preserve"> пояс всегда обращен к Солнцу</w:t>
      </w:r>
      <w:r>
        <w:rPr>
          <w:sz w:val="24"/>
          <w:szCs w:val="24"/>
        </w:rPr>
        <w:t xml:space="preserve">                    4)</w:t>
      </w:r>
      <w:r w:rsidRPr="00E87008">
        <w:rPr>
          <w:sz w:val="24"/>
          <w:szCs w:val="24"/>
        </w:rPr>
        <w:t>из-за вращения Земли вокруг Солнца</w:t>
      </w:r>
    </w:p>
    <w:p w:rsidR="00590E99" w:rsidRPr="00F83DD4" w:rsidRDefault="00590E99" w:rsidP="00590E99">
      <w:pPr>
        <w:pStyle w:val="1"/>
        <w:shd w:val="clear" w:color="auto" w:fill="auto"/>
        <w:tabs>
          <w:tab w:val="left" w:pos="0"/>
        </w:tabs>
        <w:spacing w:after="0" w:line="240" w:lineRule="auto"/>
        <w:ind w:left="-142" w:firstLine="0"/>
        <w:rPr>
          <w:b/>
          <w:sz w:val="24"/>
          <w:szCs w:val="24"/>
        </w:rPr>
      </w:pPr>
      <w:r w:rsidRPr="00F83DD4">
        <w:rPr>
          <w:b/>
          <w:sz w:val="24"/>
          <w:szCs w:val="24"/>
        </w:rPr>
        <w:t>В</w:t>
      </w:r>
      <w:proofErr w:type="gramStart"/>
      <w:r w:rsidRPr="00F83DD4">
        <w:rPr>
          <w:b/>
          <w:sz w:val="24"/>
          <w:szCs w:val="24"/>
        </w:rPr>
        <w:t>1</w:t>
      </w:r>
      <w:proofErr w:type="gramEnd"/>
      <w:r w:rsidRPr="00F83DD4">
        <w:rPr>
          <w:b/>
          <w:sz w:val="24"/>
          <w:szCs w:val="24"/>
        </w:rPr>
        <w:t>. Какому жуку поклонялись в Древнем Египте как божеству</w:t>
      </w:r>
    </w:p>
    <w:p w:rsidR="00590E99" w:rsidRPr="00F83DD4" w:rsidRDefault="00590E99" w:rsidP="008B5EDD">
      <w:pPr>
        <w:pStyle w:val="1"/>
        <w:numPr>
          <w:ilvl w:val="0"/>
          <w:numId w:val="19"/>
        </w:numPr>
        <w:shd w:val="clear" w:color="auto" w:fill="auto"/>
        <w:tabs>
          <w:tab w:val="left" w:pos="0"/>
          <w:tab w:val="left" w:pos="711"/>
          <w:tab w:val="right" w:pos="5346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>жуку-красотелу</w:t>
      </w:r>
      <w:r>
        <w:rPr>
          <w:sz w:val="24"/>
          <w:szCs w:val="24"/>
        </w:rPr>
        <w:t xml:space="preserve">           2) </w:t>
      </w:r>
      <w:r w:rsidRPr="00E87008">
        <w:rPr>
          <w:sz w:val="24"/>
          <w:szCs w:val="24"/>
        </w:rPr>
        <w:tab/>
        <w:t>скарабею</w:t>
      </w:r>
      <w:r>
        <w:rPr>
          <w:sz w:val="24"/>
          <w:szCs w:val="24"/>
        </w:rPr>
        <w:t xml:space="preserve"> </w:t>
      </w:r>
      <w:r w:rsidR="00116373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 w:rsidRPr="00E87008">
        <w:rPr>
          <w:sz w:val="24"/>
          <w:szCs w:val="24"/>
        </w:rPr>
        <w:t>) жуку-чернотелке</w:t>
      </w:r>
      <w:r w:rsidR="00116373">
        <w:rPr>
          <w:sz w:val="24"/>
          <w:szCs w:val="24"/>
        </w:rPr>
        <w:t xml:space="preserve">     </w:t>
      </w:r>
      <w:r w:rsidRPr="00E87008">
        <w:rPr>
          <w:sz w:val="24"/>
          <w:szCs w:val="24"/>
        </w:rPr>
        <w:t>4) жуку-оленю</w:t>
      </w:r>
      <w:r w:rsidRPr="00F83DD4">
        <w:rPr>
          <w:sz w:val="24"/>
          <w:szCs w:val="24"/>
        </w:rPr>
        <w:tab/>
      </w:r>
    </w:p>
    <w:p w:rsidR="00590E99" w:rsidRPr="00F83DD4" w:rsidRDefault="00590E99" w:rsidP="00590E99">
      <w:pPr>
        <w:pStyle w:val="1"/>
        <w:shd w:val="clear" w:color="auto" w:fill="auto"/>
        <w:tabs>
          <w:tab w:val="left" w:pos="0"/>
        </w:tabs>
        <w:spacing w:after="0" w:line="240" w:lineRule="auto"/>
        <w:ind w:left="-142" w:firstLine="0"/>
        <w:rPr>
          <w:b/>
          <w:sz w:val="24"/>
          <w:szCs w:val="24"/>
        </w:rPr>
      </w:pPr>
      <w:r w:rsidRPr="00F83DD4">
        <w:rPr>
          <w:rStyle w:val="a5"/>
          <w:sz w:val="24"/>
          <w:szCs w:val="24"/>
        </w:rPr>
        <w:t>В</w:t>
      </w:r>
      <w:proofErr w:type="gramStart"/>
      <w:r w:rsidRPr="00F83DD4">
        <w:rPr>
          <w:rStyle w:val="a5"/>
          <w:sz w:val="24"/>
          <w:szCs w:val="24"/>
        </w:rPr>
        <w:t>2</w:t>
      </w:r>
      <w:proofErr w:type="gramEnd"/>
      <w:r w:rsidRPr="00F83DD4">
        <w:rPr>
          <w:rStyle w:val="a5"/>
          <w:sz w:val="24"/>
          <w:szCs w:val="24"/>
        </w:rPr>
        <w:t xml:space="preserve">. </w:t>
      </w:r>
      <w:r w:rsidRPr="00F83DD4">
        <w:rPr>
          <w:b/>
          <w:sz w:val="24"/>
          <w:szCs w:val="24"/>
        </w:rPr>
        <w:t>Какие горы России самые высокие?</w:t>
      </w:r>
    </w:p>
    <w:p w:rsidR="00590E99" w:rsidRPr="00F83DD4" w:rsidRDefault="00590E99" w:rsidP="008B5EDD">
      <w:pPr>
        <w:pStyle w:val="1"/>
        <w:numPr>
          <w:ilvl w:val="0"/>
          <w:numId w:val="20"/>
        </w:numPr>
        <w:shd w:val="clear" w:color="auto" w:fill="auto"/>
        <w:tabs>
          <w:tab w:val="left" w:pos="0"/>
          <w:tab w:val="left" w:pos="711"/>
          <w:tab w:val="right" w:pos="5346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>Кавказские</w:t>
      </w:r>
      <w:r>
        <w:rPr>
          <w:sz w:val="24"/>
          <w:szCs w:val="24"/>
        </w:rPr>
        <w:t xml:space="preserve">       2)</w:t>
      </w:r>
      <w:r w:rsidRPr="00E87008">
        <w:rPr>
          <w:sz w:val="24"/>
          <w:szCs w:val="24"/>
        </w:rPr>
        <w:t>горы Камчатки</w:t>
      </w:r>
      <w:r w:rsidR="00116373">
        <w:rPr>
          <w:sz w:val="24"/>
          <w:szCs w:val="24"/>
        </w:rPr>
        <w:t xml:space="preserve">    </w:t>
      </w:r>
      <w:r w:rsidRPr="00E87008">
        <w:rPr>
          <w:sz w:val="24"/>
          <w:szCs w:val="24"/>
        </w:rPr>
        <w:tab/>
        <w:t>3) Саяны</w:t>
      </w:r>
      <w:r w:rsidR="00116373">
        <w:rPr>
          <w:sz w:val="24"/>
          <w:szCs w:val="24"/>
        </w:rPr>
        <w:t xml:space="preserve">      </w:t>
      </w:r>
      <w:r w:rsidRPr="00E87008">
        <w:rPr>
          <w:sz w:val="24"/>
          <w:szCs w:val="24"/>
        </w:rPr>
        <w:t>4) Уральские</w:t>
      </w:r>
      <w:r w:rsidRPr="00F83DD4">
        <w:rPr>
          <w:sz w:val="24"/>
          <w:szCs w:val="24"/>
        </w:rPr>
        <w:tab/>
      </w:r>
    </w:p>
    <w:p w:rsidR="00590E99" w:rsidRPr="00F83DD4" w:rsidRDefault="00590E99" w:rsidP="00590E99">
      <w:pPr>
        <w:pStyle w:val="1"/>
        <w:shd w:val="clear" w:color="auto" w:fill="auto"/>
        <w:tabs>
          <w:tab w:val="left" w:pos="0"/>
        </w:tabs>
        <w:spacing w:after="0" w:line="240" w:lineRule="auto"/>
        <w:ind w:left="-142" w:right="100" w:firstLine="0"/>
        <w:jc w:val="left"/>
        <w:rPr>
          <w:b/>
          <w:sz w:val="24"/>
          <w:szCs w:val="24"/>
        </w:rPr>
      </w:pPr>
      <w:r w:rsidRPr="00F83DD4">
        <w:rPr>
          <w:rStyle w:val="a5"/>
          <w:sz w:val="24"/>
          <w:szCs w:val="24"/>
        </w:rPr>
        <w:t xml:space="preserve">ВЗ. </w:t>
      </w:r>
      <w:r w:rsidRPr="00F83DD4">
        <w:rPr>
          <w:b/>
          <w:sz w:val="24"/>
          <w:szCs w:val="24"/>
        </w:rPr>
        <w:t>Почему озеро Ба</w:t>
      </w:r>
      <w:r>
        <w:rPr>
          <w:b/>
          <w:sz w:val="24"/>
          <w:szCs w:val="24"/>
        </w:rPr>
        <w:t>йкал включено в Список Всемирного</w:t>
      </w:r>
      <w:r w:rsidRPr="00F83DD4">
        <w:rPr>
          <w:b/>
          <w:sz w:val="24"/>
          <w:szCs w:val="24"/>
        </w:rPr>
        <w:t xml:space="preserve"> природного наследия?</w:t>
      </w:r>
    </w:p>
    <w:p w:rsidR="00116373" w:rsidRDefault="00116373" w:rsidP="00116373">
      <w:pPr>
        <w:pStyle w:val="1"/>
        <w:shd w:val="clear" w:color="auto" w:fill="auto"/>
        <w:tabs>
          <w:tab w:val="left" w:pos="0"/>
          <w:tab w:val="left" w:pos="71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1)</w:t>
      </w:r>
      <w:r w:rsidR="00590E99" w:rsidRPr="00E87008">
        <w:rPr>
          <w:sz w:val="24"/>
          <w:szCs w:val="24"/>
        </w:rPr>
        <w:t>оно очень глубокое</w:t>
      </w:r>
      <w:r w:rsidR="00590E99">
        <w:rPr>
          <w:sz w:val="24"/>
          <w:szCs w:val="24"/>
        </w:rPr>
        <w:t xml:space="preserve">               </w:t>
      </w:r>
    </w:p>
    <w:p w:rsidR="00590E99" w:rsidRPr="005B7A47" w:rsidRDefault="00116373" w:rsidP="00116373">
      <w:pPr>
        <w:pStyle w:val="1"/>
        <w:shd w:val="clear" w:color="auto" w:fill="auto"/>
        <w:tabs>
          <w:tab w:val="left" w:pos="0"/>
          <w:tab w:val="left" w:pos="71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2)</w:t>
      </w:r>
      <w:r w:rsidR="00590E99">
        <w:rPr>
          <w:sz w:val="24"/>
          <w:szCs w:val="24"/>
        </w:rPr>
        <w:t xml:space="preserve"> </w:t>
      </w:r>
      <w:r w:rsidR="00590E99" w:rsidRPr="005B7A47">
        <w:rPr>
          <w:sz w:val="24"/>
          <w:szCs w:val="24"/>
        </w:rPr>
        <w:t>оно самое чистое</w:t>
      </w:r>
    </w:p>
    <w:p w:rsidR="00590E99" w:rsidRPr="00E87008" w:rsidRDefault="00116373" w:rsidP="00116373">
      <w:pPr>
        <w:pStyle w:val="1"/>
        <w:shd w:val="clear" w:color="auto" w:fill="auto"/>
        <w:tabs>
          <w:tab w:val="left" w:pos="0"/>
          <w:tab w:val="left" w:pos="711"/>
        </w:tabs>
        <w:spacing w:after="0" w:line="240" w:lineRule="auto"/>
        <w:ind w:left="-142" w:right="100" w:firstLine="0"/>
        <w:jc w:val="left"/>
        <w:rPr>
          <w:sz w:val="24"/>
          <w:szCs w:val="24"/>
        </w:rPr>
      </w:pPr>
      <w:r>
        <w:rPr>
          <w:sz w:val="24"/>
          <w:szCs w:val="24"/>
        </w:rPr>
        <w:t>3)</w:t>
      </w:r>
      <w:r w:rsidR="00590E99" w:rsidRPr="00E87008">
        <w:rPr>
          <w:sz w:val="24"/>
          <w:szCs w:val="24"/>
        </w:rPr>
        <w:t xml:space="preserve">2/3 растений и животных, которые </w:t>
      </w:r>
      <w:proofErr w:type="gramStart"/>
      <w:r w:rsidR="00590E99" w:rsidRPr="00E87008">
        <w:rPr>
          <w:sz w:val="24"/>
          <w:szCs w:val="24"/>
        </w:rPr>
        <w:t>обитают в этом озе</w:t>
      </w:r>
      <w:r w:rsidR="00590E99">
        <w:rPr>
          <w:sz w:val="24"/>
          <w:szCs w:val="24"/>
        </w:rPr>
        <w:t>ре</w:t>
      </w:r>
      <w:r w:rsidR="00590E99" w:rsidRPr="00E87008">
        <w:rPr>
          <w:sz w:val="24"/>
          <w:szCs w:val="24"/>
        </w:rPr>
        <w:t xml:space="preserve"> встречаются</w:t>
      </w:r>
      <w:proofErr w:type="gramEnd"/>
      <w:r w:rsidR="00590E99" w:rsidRPr="00E87008">
        <w:rPr>
          <w:sz w:val="24"/>
          <w:szCs w:val="24"/>
        </w:rPr>
        <w:t xml:space="preserve"> только здесь</w:t>
      </w:r>
    </w:p>
    <w:p w:rsidR="00590E99" w:rsidRDefault="00116373" w:rsidP="00116373">
      <w:pPr>
        <w:pStyle w:val="1"/>
        <w:shd w:val="clear" w:color="auto" w:fill="auto"/>
        <w:tabs>
          <w:tab w:val="left" w:pos="0"/>
          <w:tab w:val="left" w:pos="944"/>
        </w:tabs>
        <w:spacing w:after="0" w:line="240" w:lineRule="auto"/>
        <w:ind w:left="-142" w:right="100" w:firstLine="0"/>
        <w:jc w:val="left"/>
        <w:rPr>
          <w:sz w:val="24"/>
          <w:szCs w:val="24"/>
        </w:rPr>
      </w:pPr>
      <w:r>
        <w:rPr>
          <w:sz w:val="24"/>
          <w:szCs w:val="24"/>
        </w:rPr>
        <w:t>4)</w:t>
      </w:r>
      <w:r w:rsidR="00590E99" w:rsidRPr="00E87008">
        <w:rPr>
          <w:sz w:val="24"/>
          <w:szCs w:val="24"/>
        </w:rPr>
        <w:t>на Байкале очень красиво</w:t>
      </w:r>
    </w:p>
    <w:p w:rsidR="00590E99" w:rsidRPr="00F83DD4" w:rsidRDefault="00590E99" w:rsidP="00590E99">
      <w:pPr>
        <w:pStyle w:val="1"/>
        <w:shd w:val="clear" w:color="auto" w:fill="auto"/>
        <w:tabs>
          <w:tab w:val="left" w:pos="0"/>
          <w:tab w:val="left" w:pos="944"/>
        </w:tabs>
        <w:spacing w:after="0" w:line="240" w:lineRule="auto"/>
        <w:ind w:left="-142" w:right="100" w:firstLine="0"/>
        <w:jc w:val="left"/>
        <w:rPr>
          <w:b/>
          <w:sz w:val="24"/>
          <w:szCs w:val="24"/>
        </w:rPr>
      </w:pPr>
      <w:r w:rsidRPr="00F83DD4">
        <w:rPr>
          <w:rStyle w:val="a5"/>
          <w:sz w:val="24"/>
          <w:szCs w:val="24"/>
        </w:rPr>
        <w:t>В</w:t>
      </w:r>
      <w:proofErr w:type="gramStart"/>
      <w:r w:rsidRPr="00F83DD4">
        <w:rPr>
          <w:rStyle w:val="a5"/>
          <w:sz w:val="24"/>
          <w:szCs w:val="24"/>
        </w:rPr>
        <w:t>4</w:t>
      </w:r>
      <w:proofErr w:type="gramEnd"/>
      <w:r w:rsidRPr="00F83DD4">
        <w:rPr>
          <w:rStyle w:val="a5"/>
          <w:sz w:val="24"/>
          <w:szCs w:val="24"/>
        </w:rPr>
        <w:t xml:space="preserve">. </w:t>
      </w:r>
      <w:r w:rsidRPr="00F83DD4">
        <w:rPr>
          <w:b/>
          <w:sz w:val="24"/>
          <w:szCs w:val="24"/>
        </w:rPr>
        <w:t>Какая река протекает по Восточно-Европейской равнин</w:t>
      </w:r>
      <w:r>
        <w:rPr>
          <w:b/>
          <w:sz w:val="24"/>
          <w:szCs w:val="24"/>
        </w:rPr>
        <w:t>е</w:t>
      </w:r>
    </w:p>
    <w:p w:rsidR="00590E99" w:rsidRPr="00F83DD4" w:rsidRDefault="00116373" w:rsidP="00116373">
      <w:pPr>
        <w:pStyle w:val="1"/>
        <w:shd w:val="clear" w:color="auto" w:fill="auto"/>
        <w:tabs>
          <w:tab w:val="left" w:pos="0"/>
          <w:tab w:val="left" w:pos="851"/>
        </w:tabs>
        <w:spacing w:after="0"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1)</w:t>
      </w:r>
      <w:r w:rsidR="00590E99" w:rsidRPr="00E87008">
        <w:rPr>
          <w:sz w:val="24"/>
          <w:szCs w:val="24"/>
        </w:rPr>
        <w:t>Амур</w:t>
      </w:r>
      <w:r w:rsidR="00590E99" w:rsidRPr="00E87008">
        <w:rPr>
          <w:sz w:val="24"/>
          <w:szCs w:val="24"/>
        </w:rPr>
        <w:tab/>
      </w:r>
      <w:r w:rsidR="00590E99">
        <w:rPr>
          <w:sz w:val="24"/>
          <w:szCs w:val="24"/>
        </w:rPr>
        <w:t xml:space="preserve">2) </w:t>
      </w:r>
      <w:r w:rsidR="00590E99" w:rsidRPr="00E87008">
        <w:rPr>
          <w:sz w:val="24"/>
          <w:szCs w:val="24"/>
        </w:rPr>
        <w:t xml:space="preserve">Волга </w:t>
      </w:r>
      <w:r>
        <w:rPr>
          <w:sz w:val="24"/>
          <w:szCs w:val="24"/>
        </w:rPr>
        <w:t xml:space="preserve">    </w:t>
      </w:r>
      <w:r w:rsidR="00590E99" w:rsidRPr="00E87008">
        <w:rPr>
          <w:sz w:val="24"/>
          <w:szCs w:val="24"/>
        </w:rPr>
        <w:t>3)Лена</w:t>
      </w:r>
      <w:r>
        <w:rPr>
          <w:sz w:val="24"/>
          <w:szCs w:val="24"/>
        </w:rPr>
        <w:t xml:space="preserve">       </w:t>
      </w:r>
      <w:r w:rsidR="00590E99" w:rsidRPr="00E87008">
        <w:rPr>
          <w:sz w:val="24"/>
          <w:szCs w:val="24"/>
        </w:rPr>
        <w:t>4) Енисей</w:t>
      </w:r>
    </w:p>
    <w:p w:rsidR="00590E99" w:rsidRPr="00F83DD4" w:rsidRDefault="00590E99" w:rsidP="00590E99">
      <w:pPr>
        <w:pStyle w:val="1"/>
        <w:shd w:val="clear" w:color="auto" w:fill="auto"/>
        <w:tabs>
          <w:tab w:val="left" w:pos="0"/>
          <w:tab w:val="left" w:pos="851"/>
        </w:tabs>
        <w:spacing w:after="0" w:line="240" w:lineRule="auto"/>
        <w:ind w:left="-142" w:right="100" w:firstLine="0"/>
        <w:jc w:val="left"/>
        <w:rPr>
          <w:b/>
          <w:sz w:val="24"/>
          <w:szCs w:val="24"/>
        </w:rPr>
      </w:pPr>
      <w:r w:rsidRPr="00F83DD4">
        <w:rPr>
          <w:b/>
          <w:sz w:val="24"/>
          <w:szCs w:val="24"/>
        </w:rPr>
        <w:t xml:space="preserve"> С</w:t>
      </w:r>
      <w:proofErr w:type="gramStart"/>
      <w:r w:rsidRPr="00F83DD4">
        <w:rPr>
          <w:b/>
          <w:sz w:val="24"/>
          <w:szCs w:val="24"/>
        </w:rPr>
        <w:t>1</w:t>
      </w:r>
      <w:proofErr w:type="gramEnd"/>
      <w:r w:rsidRPr="00F83DD4">
        <w:rPr>
          <w:b/>
          <w:sz w:val="24"/>
          <w:szCs w:val="24"/>
        </w:rPr>
        <w:t xml:space="preserve">. </w:t>
      </w:r>
      <w:proofErr w:type="gramStart"/>
      <w:r w:rsidRPr="00F83DD4">
        <w:rPr>
          <w:b/>
          <w:sz w:val="24"/>
          <w:szCs w:val="24"/>
        </w:rPr>
        <w:t>Как растения степи приспособились к продолжительном засушливому лету?</w:t>
      </w:r>
      <w:proofErr w:type="gramEnd"/>
    </w:p>
    <w:p w:rsidR="00590E99" w:rsidRPr="00E87008" w:rsidRDefault="00590E99" w:rsidP="008B5EDD">
      <w:pPr>
        <w:pStyle w:val="1"/>
        <w:numPr>
          <w:ilvl w:val="0"/>
          <w:numId w:val="21"/>
        </w:numPr>
        <w:shd w:val="clear" w:color="auto" w:fill="auto"/>
        <w:tabs>
          <w:tab w:val="left" w:pos="0"/>
          <w:tab w:val="left" w:pos="711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>узкие листья испаряют мало влаги</w:t>
      </w:r>
    </w:p>
    <w:p w:rsidR="00590E99" w:rsidRPr="00E87008" w:rsidRDefault="00590E99" w:rsidP="008B5EDD">
      <w:pPr>
        <w:pStyle w:val="1"/>
        <w:numPr>
          <w:ilvl w:val="0"/>
          <w:numId w:val="21"/>
        </w:numPr>
        <w:shd w:val="clear" w:color="auto" w:fill="auto"/>
        <w:tabs>
          <w:tab w:val="left" w:pos="0"/>
          <w:tab w:val="left" w:pos="711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>многие растения цветут</w:t>
      </w:r>
      <w:r>
        <w:rPr>
          <w:sz w:val="24"/>
          <w:szCs w:val="24"/>
        </w:rPr>
        <w:t xml:space="preserve"> весной, пока в почве много влаги</w:t>
      </w:r>
    </w:p>
    <w:p w:rsidR="00590E99" w:rsidRPr="00E87008" w:rsidRDefault="00590E99" w:rsidP="008B5EDD">
      <w:pPr>
        <w:pStyle w:val="1"/>
        <w:numPr>
          <w:ilvl w:val="0"/>
          <w:numId w:val="21"/>
        </w:numPr>
        <w:shd w:val="clear" w:color="auto" w:fill="auto"/>
        <w:tabs>
          <w:tab w:val="left" w:pos="0"/>
          <w:tab w:val="left" w:pos="711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>листья растений степей в виде колючек</w:t>
      </w:r>
    </w:p>
    <w:p w:rsidR="00590E99" w:rsidRPr="005B7A47" w:rsidRDefault="00590E99" w:rsidP="008B5EDD">
      <w:pPr>
        <w:pStyle w:val="1"/>
        <w:numPr>
          <w:ilvl w:val="0"/>
          <w:numId w:val="21"/>
        </w:numPr>
        <w:shd w:val="clear" w:color="auto" w:fill="auto"/>
        <w:tabs>
          <w:tab w:val="left" w:pos="0"/>
          <w:tab w:val="left" w:pos="711"/>
        </w:tabs>
        <w:spacing w:after="0" w:line="240" w:lineRule="auto"/>
        <w:ind w:left="-142" w:right="100" w:firstLine="0"/>
        <w:jc w:val="left"/>
        <w:rPr>
          <w:sz w:val="24"/>
          <w:szCs w:val="24"/>
        </w:rPr>
      </w:pPr>
      <w:r w:rsidRPr="00E87008">
        <w:rPr>
          <w:sz w:val="24"/>
          <w:szCs w:val="24"/>
        </w:rPr>
        <w:t>летом наземные части растений отмирают, а в поч</w:t>
      </w:r>
      <w:r>
        <w:rPr>
          <w:sz w:val="24"/>
          <w:szCs w:val="24"/>
        </w:rPr>
        <w:t>ве</w:t>
      </w:r>
      <w:r w:rsidRPr="00E87008">
        <w:rPr>
          <w:sz w:val="24"/>
          <w:szCs w:val="24"/>
        </w:rPr>
        <w:t xml:space="preserve"> остаются корни-луковицы</w:t>
      </w:r>
    </w:p>
    <w:p w:rsidR="00590E99" w:rsidRPr="00F83DD4" w:rsidRDefault="00590E99" w:rsidP="00590E99">
      <w:pPr>
        <w:pStyle w:val="1"/>
        <w:shd w:val="clear" w:color="auto" w:fill="auto"/>
        <w:tabs>
          <w:tab w:val="left" w:pos="0"/>
        </w:tabs>
        <w:spacing w:after="0" w:line="240" w:lineRule="auto"/>
        <w:ind w:left="-142" w:right="100" w:firstLine="0"/>
        <w:jc w:val="left"/>
        <w:rPr>
          <w:b/>
          <w:sz w:val="24"/>
          <w:szCs w:val="24"/>
        </w:rPr>
      </w:pPr>
      <w:r w:rsidRPr="00F83DD4">
        <w:rPr>
          <w:b/>
          <w:sz w:val="24"/>
          <w:szCs w:val="24"/>
        </w:rPr>
        <w:t>С</w:t>
      </w:r>
      <w:proofErr w:type="gramStart"/>
      <w:r w:rsidRPr="00F83DD4">
        <w:rPr>
          <w:b/>
          <w:sz w:val="24"/>
          <w:szCs w:val="24"/>
        </w:rPr>
        <w:t>2</w:t>
      </w:r>
      <w:proofErr w:type="gramEnd"/>
      <w:r w:rsidRPr="00F83DD4">
        <w:rPr>
          <w:b/>
          <w:sz w:val="24"/>
          <w:szCs w:val="24"/>
        </w:rPr>
        <w:t>. Какой вред наносит экологии тундры деятельность человека?</w:t>
      </w:r>
    </w:p>
    <w:p w:rsidR="00590E99" w:rsidRPr="00E87008" w:rsidRDefault="00590E99" w:rsidP="008B5EDD">
      <w:pPr>
        <w:pStyle w:val="1"/>
        <w:numPr>
          <w:ilvl w:val="0"/>
          <w:numId w:val="22"/>
        </w:numPr>
        <w:shd w:val="clear" w:color="auto" w:fill="auto"/>
        <w:tabs>
          <w:tab w:val="left" w:pos="0"/>
          <w:tab w:val="left" w:pos="711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>нарушается поверхности почвы из-за добычи нефти</w:t>
      </w:r>
    </w:p>
    <w:p w:rsidR="00590E99" w:rsidRPr="00E87008" w:rsidRDefault="00590E99" w:rsidP="008B5EDD">
      <w:pPr>
        <w:pStyle w:val="1"/>
        <w:numPr>
          <w:ilvl w:val="0"/>
          <w:numId w:val="22"/>
        </w:numPr>
        <w:shd w:val="clear" w:color="auto" w:fill="auto"/>
        <w:tabs>
          <w:tab w:val="left" w:pos="0"/>
          <w:tab w:val="left" w:pos="711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>исчезает ягель из-за неправильного выпаса оленей</w:t>
      </w:r>
    </w:p>
    <w:p w:rsidR="00590E99" w:rsidRPr="00E87008" w:rsidRDefault="00590E99" w:rsidP="008B5EDD">
      <w:pPr>
        <w:pStyle w:val="1"/>
        <w:numPr>
          <w:ilvl w:val="0"/>
          <w:numId w:val="22"/>
        </w:numPr>
        <w:shd w:val="clear" w:color="auto" w:fill="auto"/>
        <w:tabs>
          <w:tab w:val="left" w:pos="0"/>
          <w:tab w:val="left" w:pos="711"/>
        </w:tabs>
        <w:spacing w:after="0" w:line="240" w:lineRule="auto"/>
        <w:ind w:left="-142" w:right="100" w:firstLine="0"/>
        <w:jc w:val="left"/>
        <w:rPr>
          <w:sz w:val="24"/>
          <w:szCs w:val="24"/>
        </w:rPr>
      </w:pPr>
      <w:proofErr w:type="gramStart"/>
      <w:r w:rsidRPr="00E87008">
        <w:rPr>
          <w:sz w:val="24"/>
          <w:szCs w:val="24"/>
        </w:rPr>
        <w:t>загрязняется окружающая среда из-за добычи полезны ископаемых</w:t>
      </w:r>
      <w:proofErr w:type="gramEnd"/>
    </w:p>
    <w:p w:rsidR="00590E99" w:rsidRDefault="00590E99" w:rsidP="008B5EDD">
      <w:pPr>
        <w:pStyle w:val="1"/>
        <w:numPr>
          <w:ilvl w:val="0"/>
          <w:numId w:val="22"/>
        </w:numPr>
        <w:shd w:val="clear" w:color="auto" w:fill="auto"/>
        <w:tabs>
          <w:tab w:val="left" w:pos="0"/>
          <w:tab w:val="left" w:pos="944"/>
        </w:tabs>
        <w:spacing w:after="0" w:line="240" w:lineRule="auto"/>
        <w:ind w:left="-142" w:right="100" w:firstLine="0"/>
        <w:jc w:val="left"/>
        <w:rPr>
          <w:sz w:val="24"/>
          <w:szCs w:val="24"/>
        </w:rPr>
      </w:pPr>
      <w:r w:rsidRPr="00E87008">
        <w:rPr>
          <w:sz w:val="24"/>
          <w:szCs w:val="24"/>
        </w:rPr>
        <w:t>вылавливается много рыбы</w:t>
      </w:r>
    </w:p>
    <w:p w:rsidR="00590E99" w:rsidRPr="00F83DD4" w:rsidRDefault="00590E99" w:rsidP="00590E99">
      <w:pPr>
        <w:pStyle w:val="1"/>
        <w:shd w:val="clear" w:color="auto" w:fill="auto"/>
        <w:tabs>
          <w:tab w:val="left" w:pos="0"/>
          <w:tab w:val="left" w:pos="944"/>
        </w:tabs>
        <w:spacing w:after="0" w:line="240" w:lineRule="auto"/>
        <w:ind w:left="-142" w:right="100" w:firstLine="0"/>
        <w:jc w:val="left"/>
        <w:rPr>
          <w:b/>
          <w:sz w:val="24"/>
          <w:szCs w:val="24"/>
        </w:rPr>
      </w:pPr>
      <w:r w:rsidRPr="00F83DD4">
        <w:rPr>
          <w:b/>
          <w:sz w:val="24"/>
          <w:szCs w:val="24"/>
        </w:rPr>
        <w:t>СЗ. Какие животные взяты под охрану в заповеднике на острове Врангеля?</w:t>
      </w:r>
    </w:p>
    <w:p w:rsidR="00590E99" w:rsidRPr="00E87008" w:rsidRDefault="00590E99" w:rsidP="008B5EDD">
      <w:pPr>
        <w:pStyle w:val="1"/>
        <w:numPr>
          <w:ilvl w:val="0"/>
          <w:numId w:val="23"/>
        </w:numPr>
        <w:shd w:val="clear" w:color="auto" w:fill="auto"/>
        <w:tabs>
          <w:tab w:val="left" w:pos="0"/>
          <w:tab w:val="right" w:pos="851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 xml:space="preserve"> Тупик</w:t>
      </w:r>
      <w:r>
        <w:rPr>
          <w:sz w:val="24"/>
          <w:szCs w:val="24"/>
        </w:rPr>
        <w:t xml:space="preserve">   2) </w:t>
      </w:r>
      <w:r w:rsidRPr="00E87008">
        <w:rPr>
          <w:sz w:val="24"/>
          <w:szCs w:val="24"/>
        </w:rPr>
        <w:t>морж</w:t>
      </w:r>
      <w:r w:rsidRPr="00E87008">
        <w:rPr>
          <w:sz w:val="24"/>
          <w:szCs w:val="24"/>
        </w:rPr>
        <w:tab/>
        <w:t>3) белый медведь</w:t>
      </w:r>
      <w:r w:rsidR="00116373">
        <w:rPr>
          <w:sz w:val="24"/>
          <w:szCs w:val="24"/>
        </w:rPr>
        <w:t xml:space="preserve">         </w:t>
      </w:r>
      <w:r w:rsidRPr="00E87008">
        <w:rPr>
          <w:sz w:val="24"/>
          <w:szCs w:val="24"/>
        </w:rPr>
        <w:t>4) овцебык</w:t>
      </w:r>
    </w:p>
    <w:p w:rsidR="00C93441" w:rsidRDefault="00590E99" w:rsidP="00685BE1">
      <w:pPr>
        <w:pStyle w:val="1"/>
        <w:shd w:val="clear" w:color="auto" w:fill="auto"/>
        <w:tabs>
          <w:tab w:val="left" w:pos="0"/>
          <w:tab w:val="right" w:pos="851"/>
        </w:tabs>
        <w:spacing w:after="0" w:line="240" w:lineRule="auto"/>
        <w:ind w:left="-142" w:firstLine="0"/>
        <w:rPr>
          <w:sz w:val="24"/>
          <w:szCs w:val="24"/>
        </w:rPr>
      </w:pPr>
      <w:r w:rsidRPr="00E87008">
        <w:rPr>
          <w:sz w:val="24"/>
          <w:szCs w:val="24"/>
        </w:rPr>
        <w:tab/>
      </w:r>
    </w:p>
    <w:p w:rsidR="00A0180D" w:rsidRPr="00F533C1" w:rsidRDefault="00A0180D" w:rsidP="00A0180D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"/>
        <w:gridCol w:w="692"/>
        <w:gridCol w:w="692"/>
        <w:gridCol w:w="692"/>
        <w:gridCol w:w="692"/>
        <w:gridCol w:w="591"/>
        <w:gridCol w:w="591"/>
        <w:gridCol w:w="591"/>
        <w:gridCol w:w="593"/>
        <w:gridCol w:w="591"/>
        <w:gridCol w:w="591"/>
        <w:gridCol w:w="591"/>
        <w:gridCol w:w="591"/>
        <w:gridCol w:w="696"/>
        <w:gridCol w:w="696"/>
        <w:gridCol w:w="696"/>
      </w:tblGrid>
      <w:tr w:rsidR="00A0180D" w:rsidRPr="00F533C1" w:rsidTr="002D5004">
        <w:tc>
          <w:tcPr>
            <w:tcW w:w="723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22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722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22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722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60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60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60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</w:tr>
      <w:tr w:rsidR="00A0180D" w:rsidRPr="00F533C1" w:rsidTr="002D5004">
        <w:tc>
          <w:tcPr>
            <w:tcW w:w="723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</w:t>
            </w:r>
          </w:p>
        </w:tc>
        <w:tc>
          <w:tcPr>
            <w:tcW w:w="607" w:type="dxa"/>
          </w:tcPr>
          <w:p w:rsidR="00A0180D" w:rsidRDefault="00A0180D" w:rsidP="00A0180D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607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</w:tr>
    </w:tbl>
    <w:p w:rsidR="00A0180D" w:rsidRDefault="00A0180D" w:rsidP="00A0180D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180D" w:rsidRPr="00A0180D" w:rsidRDefault="00A0180D" w:rsidP="00A0180D">
      <w:pPr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18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A0180D" w:rsidRDefault="00A0180D" w:rsidP="00A0180D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"/>
        <w:gridCol w:w="485"/>
        <w:gridCol w:w="485"/>
        <w:gridCol w:w="484"/>
        <w:gridCol w:w="484"/>
        <w:gridCol w:w="484"/>
        <w:gridCol w:w="484"/>
        <w:gridCol w:w="484"/>
        <w:gridCol w:w="484"/>
        <w:gridCol w:w="472"/>
        <w:gridCol w:w="472"/>
        <w:gridCol w:w="472"/>
        <w:gridCol w:w="472"/>
        <w:gridCol w:w="1344"/>
        <w:gridCol w:w="1344"/>
        <w:gridCol w:w="1344"/>
      </w:tblGrid>
      <w:tr w:rsidR="00A0180D" w:rsidRPr="00F533C1" w:rsidTr="00945083">
        <w:tc>
          <w:tcPr>
            <w:tcW w:w="485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485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485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4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484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48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48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48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48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472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472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472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472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4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34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4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</w:tr>
      <w:tr w:rsidR="00A0180D" w:rsidRPr="00F533C1" w:rsidTr="00945083">
        <w:tc>
          <w:tcPr>
            <w:tcW w:w="485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85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85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84" w:type="dxa"/>
          </w:tcPr>
          <w:p w:rsidR="00A0180D" w:rsidRPr="00F533C1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8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8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8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8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8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72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72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72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72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34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</w:t>
            </w:r>
            <w:r w:rsidR="002D50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два правильных ответа</w:t>
            </w:r>
          </w:p>
        </w:tc>
        <w:tc>
          <w:tcPr>
            <w:tcW w:w="134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</w:t>
            </w:r>
            <w:r w:rsidR="002D50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два правильных ответа</w:t>
            </w:r>
          </w:p>
        </w:tc>
        <w:tc>
          <w:tcPr>
            <w:tcW w:w="1344" w:type="dxa"/>
          </w:tcPr>
          <w:p w:rsidR="00A0180D" w:rsidRDefault="00A0180D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</w:t>
            </w:r>
            <w:r w:rsidR="002D50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два правильных ответа</w:t>
            </w:r>
          </w:p>
        </w:tc>
      </w:tr>
    </w:tbl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18- 19 баллов – отметка «5»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14 - 17 баллов - отметка «4»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 – 13 баллов - отметка «3»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10 баллов - отметка «2»</w:t>
      </w:r>
    </w:p>
    <w:p w:rsidR="00713D82" w:rsidRDefault="00713D82">
      <w:pPr>
        <w:rPr>
          <w:rFonts w:ascii="Times New Roman" w:hAnsi="Times New Roman" w:cs="Times New Roman"/>
          <w:sz w:val="24"/>
          <w:szCs w:val="24"/>
        </w:rPr>
      </w:pPr>
    </w:p>
    <w:p w:rsidR="00CF22B7" w:rsidRPr="0040369C" w:rsidRDefault="00CF22B7" w:rsidP="00CF22B7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A0180D" w:rsidRDefault="00A0180D" w:rsidP="00CF22B7">
      <w:pPr>
        <w:rPr>
          <w:rFonts w:ascii="Times New Roman" w:hAnsi="Times New Roman"/>
          <w:b/>
          <w:sz w:val="28"/>
          <w:szCs w:val="28"/>
        </w:rPr>
      </w:pPr>
    </w:p>
    <w:p w:rsidR="00116373" w:rsidRDefault="00116373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0D160F" w:rsidRDefault="000D160F" w:rsidP="000D160F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Проверочная работа по теме «Путешествие по реке времени»</w:t>
      </w:r>
      <w:r w:rsidR="000B6C69">
        <w:rPr>
          <w:rFonts w:ascii="Times New Roman" w:hAnsi="Times New Roman"/>
          <w:b/>
          <w:sz w:val="24"/>
          <w:szCs w:val="24"/>
        </w:rPr>
        <w:t>.</w:t>
      </w:r>
    </w:p>
    <w:p w:rsidR="00116373" w:rsidRPr="00116373" w:rsidRDefault="00116373" w:rsidP="001163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обобщить и проверить знания и умения по теме.</w:t>
      </w:r>
    </w:p>
    <w:p w:rsidR="000D160F" w:rsidRPr="00D34208" w:rsidRDefault="000D160F" w:rsidP="000D160F">
      <w:pPr>
        <w:pStyle w:val="80"/>
        <w:shd w:val="clear" w:color="auto" w:fill="auto"/>
        <w:tabs>
          <w:tab w:val="left" w:pos="822"/>
        </w:tabs>
        <w:spacing w:line="240" w:lineRule="auto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Pr="00490A73">
        <w:rPr>
          <w:color w:val="000000"/>
          <w:sz w:val="24"/>
          <w:szCs w:val="24"/>
        </w:rPr>
        <w:t xml:space="preserve"> вариант</w:t>
      </w:r>
    </w:p>
    <w:p w:rsidR="000D160F" w:rsidRDefault="000D160F" w:rsidP="000D160F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0D160F" w:rsidRPr="00C22FA6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C22FA6">
        <w:rPr>
          <w:b/>
          <w:color w:val="000000"/>
          <w:sz w:val="24"/>
          <w:szCs w:val="24"/>
        </w:rPr>
        <w:t>А</w:t>
      </w:r>
      <w:proofErr w:type="gramStart"/>
      <w:r w:rsidRPr="00C22FA6">
        <w:rPr>
          <w:b/>
          <w:color w:val="000000"/>
          <w:sz w:val="24"/>
          <w:szCs w:val="24"/>
        </w:rPr>
        <w:t>1</w:t>
      </w:r>
      <w:proofErr w:type="gramEnd"/>
      <w:r w:rsidRPr="00C22FA6">
        <w:rPr>
          <w:b/>
          <w:color w:val="000000"/>
          <w:sz w:val="24"/>
          <w:szCs w:val="24"/>
        </w:rPr>
        <w:t>. Когда французская армия вторглась в Россию?</w:t>
      </w:r>
    </w:p>
    <w:p w:rsidR="000D160F" w:rsidRPr="00490A73" w:rsidRDefault="000D160F" w:rsidP="008B5EDD">
      <w:pPr>
        <w:pStyle w:val="7"/>
        <w:numPr>
          <w:ilvl w:val="0"/>
          <w:numId w:val="30"/>
        </w:numPr>
        <w:shd w:val="clear" w:color="auto" w:fill="auto"/>
        <w:tabs>
          <w:tab w:val="left" w:pos="822"/>
          <w:tab w:val="right" w:pos="3782"/>
          <w:tab w:val="left" w:pos="3845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 1480 г.</w:t>
      </w:r>
      <w:r w:rsidRPr="00490A73">
        <w:rPr>
          <w:color w:val="000000"/>
          <w:sz w:val="24"/>
          <w:szCs w:val="24"/>
        </w:rPr>
        <w:tab/>
        <w:t>3)</w:t>
      </w:r>
      <w:r w:rsidRPr="00490A73">
        <w:rPr>
          <w:color w:val="000000"/>
          <w:sz w:val="24"/>
          <w:szCs w:val="24"/>
        </w:rPr>
        <w:tab/>
        <w:t>в 1812 г.</w:t>
      </w:r>
    </w:p>
    <w:p w:rsidR="000D160F" w:rsidRPr="00490A73" w:rsidRDefault="000D160F" w:rsidP="008B5EDD">
      <w:pPr>
        <w:pStyle w:val="7"/>
        <w:numPr>
          <w:ilvl w:val="0"/>
          <w:numId w:val="30"/>
        </w:numPr>
        <w:shd w:val="clear" w:color="auto" w:fill="auto"/>
        <w:tabs>
          <w:tab w:val="left" w:pos="822"/>
          <w:tab w:val="right" w:pos="3782"/>
          <w:tab w:val="left" w:pos="3845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 1612 г.</w:t>
      </w:r>
      <w:r w:rsidRPr="00490A73">
        <w:rPr>
          <w:color w:val="000000"/>
          <w:sz w:val="24"/>
          <w:szCs w:val="24"/>
        </w:rPr>
        <w:tab/>
        <w:t>4)</w:t>
      </w:r>
      <w:r w:rsidRPr="00490A73">
        <w:rPr>
          <w:color w:val="000000"/>
          <w:sz w:val="24"/>
          <w:szCs w:val="24"/>
        </w:rPr>
        <w:tab/>
        <w:t>в 1704 г.</w:t>
      </w:r>
    </w:p>
    <w:p w:rsidR="000D160F" w:rsidRPr="00C22FA6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C22FA6">
        <w:rPr>
          <w:b/>
          <w:color w:val="000000"/>
          <w:sz w:val="24"/>
          <w:szCs w:val="24"/>
        </w:rPr>
        <w:t>А</w:t>
      </w:r>
      <w:proofErr w:type="gramStart"/>
      <w:r w:rsidRPr="00C22FA6">
        <w:rPr>
          <w:b/>
          <w:color w:val="000000"/>
          <w:sz w:val="24"/>
          <w:szCs w:val="24"/>
        </w:rPr>
        <w:t>2</w:t>
      </w:r>
      <w:proofErr w:type="gramEnd"/>
      <w:r w:rsidRPr="00C22FA6">
        <w:rPr>
          <w:b/>
          <w:color w:val="000000"/>
          <w:sz w:val="24"/>
          <w:szCs w:val="24"/>
        </w:rPr>
        <w:t>. За что царя Александра II назвали освободителем?</w:t>
      </w:r>
    </w:p>
    <w:p w:rsidR="000D160F" w:rsidRPr="00490A73" w:rsidRDefault="000D160F" w:rsidP="008B5EDD">
      <w:pPr>
        <w:pStyle w:val="7"/>
        <w:numPr>
          <w:ilvl w:val="0"/>
          <w:numId w:val="31"/>
        </w:numPr>
        <w:shd w:val="clear" w:color="auto" w:fill="auto"/>
        <w:tabs>
          <w:tab w:val="left" w:pos="82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он освободил Россию от нашествия Наполеона</w:t>
      </w:r>
    </w:p>
    <w:p w:rsidR="000D160F" w:rsidRPr="00490A73" w:rsidRDefault="000D160F" w:rsidP="008B5EDD">
      <w:pPr>
        <w:pStyle w:val="7"/>
        <w:numPr>
          <w:ilvl w:val="0"/>
          <w:numId w:val="31"/>
        </w:numPr>
        <w:shd w:val="clear" w:color="auto" w:fill="auto"/>
        <w:tabs>
          <w:tab w:val="left" w:pos="82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он освободил граждан от налогов</w:t>
      </w:r>
    </w:p>
    <w:p w:rsidR="000D160F" w:rsidRPr="00490A73" w:rsidRDefault="000D160F" w:rsidP="008B5EDD">
      <w:pPr>
        <w:pStyle w:val="7"/>
        <w:numPr>
          <w:ilvl w:val="0"/>
          <w:numId w:val="31"/>
        </w:numPr>
        <w:shd w:val="clear" w:color="auto" w:fill="auto"/>
        <w:tabs>
          <w:tab w:val="left" w:pos="82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он подписал манифест о крестьянской вольности</w:t>
      </w:r>
    </w:p>
    <w:p w:rsidR="000D160F" w:rsidRPr="00490A73" w:rsidRDefault="000D160F" w:rsidP="008B5EDD">
      <w:pPr>
        <w:pStyle w:val="7"/>
        <w:numPr>
          <w:ilvl w:val="0"/>
          <w:numId w:val="31"/>
        </w:numPr>
        <w:shd w:val="clear" w:color="auto" w:fill="auto"/>
        <w:tabs>
          <w:tab w:val="left" w:pos="1061"/>
        </w:tabs>
        <w:spacing w:line="240" w:lineRule="auto"/>
        <w:ind w:left="-142" w:right="100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 xml:space="preserve">он освободил из тюрем незаслуженно арестованных людей </w:t>
      </w:r>
    </w:p>
    <w:p w:rsidR="000D160F" w:rsidRPr="00C22FA6" w:rsidRDefault="000D160F" w:rsidP="000D160F">
      <w:pPr>
        <w:pStyle w:val="7"/>
        <w:shd w:val="clear" w:color="auto" w:fill="auto"/>
        <w:tabs>
          <w:tab w:val="left" w:pos="1061"/>
        </w:tabs>
        <w:spacing w:line="240" w:lineRule="auto"/>
        <w:ind w:left="-142" w:right="100" w:firstLine="0"/>
        <w:rPr>
          <w:b/>
          <w:sz w:val="24"/>
          <w:szCs w:val="24"/>
        </w:rPr>
      </w:pPr>
      <w:r w:rsidRPr="00C22FA6">
        <w:rPr>
          <w:b/>
          <w:color w:val="000000"/>
          <w:sz w:val="24"/>
          <w:szCs w:val="24"/>
        </w:rPr>
        <w:t>АЗ. Кто был последним русским царем?</w:t>
      </w:r>
    </w:p>
    <w:p w:rsidR="000D160F" w:rsidRPr="00490A73" w:rsidRDefault="000D160F" w:rsidP="008B5EDD">
      <w:pPr>
        <w:pStyle w:val="7"/>
        <w:numPr>
          <w:ilvl w:val="0"/>
          <w:numId w:val="32"/>
        </w:numPr>
        <w:shd w:val="clear" w:color="auto" w:fill="auto"/>
        <w:tabs>
          <w:tab w:val="left" w:pos="822"/>
          <w:tab w:val="left" w:pos="3590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Николай II</w:t>
      </w:r>
      <w:r w:rsidRPr="00490A73">
        <w:rPr>
          <w:color w:val="000000"/>
          <w:sz w:val="24"/>
          <w:szCs w:val="24"/>
        </w:rPr>
        <w:tab/>
        <w:t>3) Александр II</w:t>
      </w:r>
    </w:p>
    <w:p w:rsidR="000D160F" w:rsidRPr="00490A73" w:rsidRDefault="000D160F" w:rsidP="008B5EDD">
      <w:pPr>
        <w:pStyle w:val="7"/>
        <w:numPr>
          <w:ilvl w:val="0"/>
          <w:numId w:val="32"/>
        </w:numPr>
        <w:shd w:val="clear" w:color="auto" w:fill="auto"/>
        <w:tabs>
          <w:tab w:val="left" w:pos="822"/>
          <w:tab w:val="left" w:pos="3590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Иван IV</w:t>
      </w:r>
      <w:r w:rsidRPr="00490A73">
        <w:rPr>
          <w:color w:val="000000"/>
          <w:sz w:val="24"/>
          <w:szCs w:val="24"/>
        </w:rPr>
        <w:tab/>
        <w:t>4) Петр I</w:t>
      </w:r>
    </w:p>
    <w:p w:rsidR="000D160F" w:rsidRPr="00C22FA6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C22FA6">
        <w:rPr>
          <w:b/>
          <w:color w:val="000000"/>
          <w:sz w:val="24"/>
          <w:szCs w:val="24"/>
        </w:rPr>
        <w:t>А</w:t>
      </w:r>
      <w:proofErr w:type="gramStart"/>
      <w:r w:rsidRPr="00C22FA6">
        <w:rPr>
          <w:b/>
          <w:color w:val="000000"/>
          <w:sz w:val="24"/>
          <w:szCs w:val="24"/>
        </w:rPr>
        <w:t>4</w:t>
      </w:r>
      <w:proofErr w:type="gramEnd"/>
      <w:r w:rsidRPr="00C22FA6">
        <w:rPr>
          <w:b/>
          <w:color w:val="000000"/>
          <w:sz w:val="24"/>
          <w:szCs w:val="24"/>
        </w:rPr>
        <w:t>. Как стала называться наша страна в 1922 г.?</w:t>
      </w:r>
    </w:p>
    <w:p w:rsidR="000D160F" w:rsidRPr="00490A73" w:rsidRDefault="000D160F" w:rsidP="008B5EDD">
      <w:pPr>
        <w:pStyle w:val="7"/>
        <w:numPr>
          <w:ilvl w:val="0"/>
          <w:numId w:val="33"/>
        </w:numPr>
        <w:shd w:val="clear" w:color="auto" w:fill="auto"/>
        <w:tabs>
          <w:tab w:val="left" w:pos="82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lastRenderedPageBreak/>
        <w:t>Российская Федеративная Республика</w:t>
      </w:r>
    </w:p>
    <w:p w:rsidR="000D160F" w:rsidRPr="00490A73" w:rsidRDefault="000D160F" w:rsidP="008B5EDD">
      <w:pPr>
        <w:pStyle w:val="7"/>
        <w:numPr>
          <w:ilvl w:val="0"/>
          <w:numId w:val="33"/>
        </w:numPr>
        <w:shd w:val="clear" w:color="auto" w:fill="auto"/>
        <w:tabs>
          <w:tab w:val="left" w:pos="82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Союз Советских Социалистических Республик</w:t>
      </w:r>
    </w:p>
    <w:p w:rsidR="000D160F" w:rsidRPr="00490A73" w:rsidRDefault="000D160F" w:rsidP="008B5EDD">
      <w:pPr>
        <w:pStyle w:val="7"/>
        <w:numPr>
          <w:ilvl w:val="0"/>
          <w:numId w:val="33"/>
        </w:numPr>
        <w:shd w:val="clear" w:color="auto" w:fill="auto"/>
        <w:tabs>
          <w:tab w:val="left" w:pos="82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Российская империя</w:t>
      </w:r>
    </w:p>
    <w:p w:rsidR="000D160F" w:rsidRPr="00490A73" w:rsidRDefault="000D160F" w:rsidP="008B5EDD">
      <w:pPr>
        <w:pStyle w:val="7"/>
        <w:numPr>
          <w:ilvl w:val="0"/>
          <w:numId w:val="33"/>
        </w:numPr>
        <w:shd w:val="clear" w:color="auto" w:fill="auto"/>
        <w:tabs>
          <w:tab w:val="left" w:pos="82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Российская республика</w:t>
      </w:r>
    </w:p>
    <w:p w:rsidR="000D160F" w:rsidRPr="00C22FA6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C22FA6">
        <w:rPr>
          <w:b/>
          <w:color w:val="000000"/>
          <w:sz w:val="24"/>
          <w:szCs w:val="24"/>
        </w:rPr>
        <w:t>А5. Когда началась Великая Отечественная война?</w:t>
      </w:r>
    </w:p>
    <w:p w:rsidR="000D160F" w:rsidRPr="00490A73" w:rsidRDefault="000D160F" w:rsidP="008B5EDD">
      <w:pPr>
        <w:pStyle w:val="7"/>
        <w:numPr>
          <w:ilvl w:val="0"/>
          <w:numId w:val="34"/>
        </w:numPr>
        <w:shd w:val="clear" w:color="auto" w:fill="auto"/>
        <w:tabs>
          <w:tab w:val="left" w:pos="822"/>
          <w:tab w:val="right" w:pos="5448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 1939 г.</w:t>
      </w:r>
      <w:r w:rsidRPr="00490A73">
        <w:rPr>
          <w:color w:val="000000"/>
          <w:sz w:val="24"/>
          <w:szCs w:val="24"/>
        </w:rPr>
        <w:tab/>
        <w:t>3) в 1945 г.</w:t>
      </w:r>
    </w:p>
    <w:p w:rsidR="000D160F" w:rsidRPr="00490A73" w:rsidRDefault="000D160F" w:rsidP="008B5EDD">
      <w:pPr>
        <w:pStyle w:val="7"/>
        <w:numPr>
          <w:ilvl w:val="0"/>
          <w:numId w:val="34"/>
        </w:numPr>
        <w:shd w:val="clear" w:color="auto" w:fill="auto"/>
        <w:tabs>
          <w:tab w:val="left" w:pos="822"/>
          <w:tab w:val="right" w:pos="5448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 1941 г.</w:t>
      </w:r>
      <w:r w:rsidRPr="00490A73">
        <w:rPr>
          <w:color w:val="000000"/>
          <w:sz w:val="24"/>
          <w:szCs w:val="24"/>
        </w:rPr>
        <w:tab/>
        <w:t>4) в 1922 г.</w:t>
      </w:r>
    </w:p>
    <w:p w:rsidR="000D160F" w:rsidRPr="00C22FA6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C22FA6">
        <w:rPr>
          <w:b/>
          <w:color w:val="000000"/>
          <w:sz w:val="24"/>
          <w:szCs w:val="24"/>
        </w:rPr>
        <w:t>А</w:t>
      </w:r>
      <w:proofErr w:type="gramStart"/>
      <w:r w:rsidRPr="00C22FA6">
        <w:rPr>
          <w:b/>
          <w:color w:val="000000"/>
          <w:sz w:val="24"/>
          <w:szCs w:val="24"/>
        </w:rPr>
        <w:t>6</w:t>
      </w:r>
      <w:proofErr w:type="gramEnd"/>
      <w:r w:rsidRPr="00C22FA6">
        <w:rPr>
          <w:b/>
          <w:color w:val="000000"/>
          <w:sz w:val="24"/>
          <w:szCs w:val="24"/>
        </w:rPr>
        <w:t>. Какой город стал столицей Древней Руси?</w:t>
      </w:r>
    </w:p>
    <w:p w:rsidR="000D160F" w:rsidRPr="00490A73" w:rsidRDefault="000D160F" w:rsidP="008B5EDD">
      <w:pPr>
        <w:pStyle w:val="7"/>
        <w:numPr>
          <w:ilvl w:val="0"/>
          <w:numId w:val="35"/>
        </w:numPr>
        <w:shd w:val="clear" w:color="auto" w:fill="auto"/>
        <w:tabs>
          <w:tab w:val="left" w:pos="822"/>
          <w:tab w:val="left" w:pos="3590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Константинополь</w:t>
      </w:r>
      <w:r w:rsidRPr="00490A73">
        <w:rPr>
          <w:color w:val="000000"/>
          <w:sz w:val="24"/>
          <w:szCs w:val="24"/>
        </w:rPr>
        <w:tab/>
        <w:t>3) Москва</w:t>
      </w:r>
    </w:p>
    <w:p w:rsidR="000D160F" w:rsidRPr="00490A73" w:rsidRDefault="000D160F" w:rsidP="008B5EDD">
      <w:pPr>
        <w:pStyle w:val="7"/>
        <w:numPr>
          <w:ilvl w:val="0"/>
          <w:numId w:val="35"/>
        </w:numPr>
        <w:shd w:val="clear" w:color="auto" w:fill="auto"/>
        <w:tabs>
          <w:tab w:val="left" w:pos="822"/>
          <w:tab w:val="left" w:pos="3590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Киев</w:t>
      </w:r>
      <w:r w:rsidRPr="00490A73">
        <w:rPr>
          <w:color w:val="000000"/>
          <w:sz w:val="24"/>
          <w:szCs w:val="24"/>
        </w:rPr>
        <w:tab/>
        <w:t>4) Новгород</w:t>
      </w:r>
    </w:p>
    <w:p w:rsidR="000D160F" w:rsidRPr="00C22FA6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C22FA6">
        <w:rPr>
          <w:b/>
          <w:color w:val="000000"/>
          <w:sz w:val="24"/>
          <w:szCs w:val="24"/>
        </w:rPr>
        <w:t>А</w:t>
      </w:r>
      <w:proofErr w:type="gramStart"/>
      <w:r w:rsidRPr="00C22FA6">
        <w:rPr>
          <w:b/>
          <w:color w:val="000000"/>
          <w:sz w:val="24"/>
          <w:szCs w:val="24"/>
        </w:rPr>
        <w:t>7</w:t>
      </w:r>
      <w:proofErr w:type="gramEnd"/>
      <w:r w:rsidRPr="00C22FA6">
        <w:rPr>
          <w:b/>
          <w:color w:val="000000"/>
          <w:sz w:val="24"/>
          <w:szCs w:val="24"/>
        </w:rPr>
        <w:t>. Кто создал славянскую азбуку?</w:t>
      </w:r>
    </w:p>
    <w:p w:rsidR="000D160F" w:rsidRPr="00490A73" w:rsidRDefault="000D160F" w:rsidP="008B5EDD">
      <w:pPr>
        <w:pStyle w:val="7"/>
        <w:numPr>
          <w:ilvl w:val="0"/>
          <w:numId w:val="36"/>
        </w:numPr>
        <w:shd w:val="clear" w:color="auto" w:fill="auto"/>
        <w:tabs>
          <w:tab w:val="left" w:pos="82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Ярослав Мудрый</w:t>
      </w:r>
    </w:p>
    <w:p w:rsidR="000D160F" w:rsidRPr="00490A73" w:rsidRDefault="000D160F" w:rsidP="008B5EDD">
      <w:pPr>
        <w:pStyle w:val="7"/>
        <w:numPr>
          <w:ilvl w:val="0"/>
          <w:numId w:val="36"/>
        </w:numPr>
        <w:shd w:val="clear" w:color="auto" w:fill="auto"/>
        <w:tabs>
          <w:tab w:val="left" w:pos="82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Владимир Красное Солнышко</w:t>
      </w:r>
    </w:p>
    <w:p w:rsidR="000D160F" w:rsidRPr="00490A73" w:rsidRDefault="000D160F" w:rsidP="008B5EDD">
      <w:pPr>
        <w:pStyle w:val="7"/>
        <w:numPr>
          <w:ilvl w:val="0"/>
          <w:numId w:val="36"/>
        </w:numPr>
        <w:shd w:val="clear" w:color="auto" w:fill="auto"/>
        <w:tabs>
          <w:tab w:val="left" w:pos="82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Кирилл и Мефодий</w:t>
      </w:r>
    </w:p>
    <w:p w:rsidR="000D160F" w:rsidRPr="00490A73" w:rsidRDefault="000D160F" w:rsidP="008B5EDD">
      <w:pPr>
        <w:pStyle w:val="7"/>
        <w:numPr>
          <w:ilvl w:val="0"/>
          <w:numId w:val="36"/>
        </w:numPr>
        <w:shd w:val="clear" w:color="auto" w:fill="auto"/>
        <w:tabs>
          <w:tab w:val="left" w:pos="82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Юрий Долгорукий</w:t>
      </w:r>
    </w:p>
    <w:p w:rsidR="000D160F" w:rsidRPr="00C22FA6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C22FA6">
        <w:rPr>
          <w:b/>
          <w:color w:val="000000"/>
          <w:sz w:val="24"/>
          <w:szCs w:val="24"/>
        </w:rPr>
        <w:t>А8. Какой князь разбил шведское войско на Неве?</w:t>
      </w:r>
    </w:p>
    <w:p w:rsidR="000D160F" w:rsidRPr="00490A73" w:rsidRDefault="000D160F" w:rsidP="008B5EDD">
      <w:pPr>
        <w:pStyle w:val="7"/>
        <w:numPr>
          <w:ilvl w:val="0"/>
          <w:numId w:val="37"/>
        </w:numPr>
        <w:shd w:val="clear" w:color="auto" w:fill="auto"/>
        <w:tabs>
          <w:tab w:val="left" w:pos="822"/>
          <w:tab w:val="right" w:pos="5448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князь Олег</w:t>
      </w:r>
      <w:r w:rsidRPr="00490A73">
        <w:rPr>
          <w:color w:val="000000"/>
          <w:sz w:val="24"/>
          <w:szCs w:val="24"/>
        </w:rPr>
        <w:tab/>
        <w:t>3) князь Ярослав</w:t>
      </w:r>
    </w:p>
    <w:p w:rsidR="00116373" w:rsidRDefault="000D160F" w:rsidP="008B5EDD">
      <w:pPr>
        <w:pStyle w:val="7"/>
        <w:numPr>
          <w:ilvl w:val="0"/>
          <w:numId w:val="37"/>
        </w:numPr>
        <w:shd w:val="clear" w:color="auto" w:fill="auto"/>
        <w:tabs>
          <w:tab w:val="left" w:pos="822"/>
          <w:tab w:val="right" w:pos="5448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князь Владимир</w:t>
      </w:r>
      <w:r w:rsidRPr="00490A73">
        <w:rPr>
          <w:color w:val="000000"/>
          <w:sz w:val="24"/>
          <w:szCs w:val="24"/>
        </w:rPr>
        <w:tab/>
        <w:t>4) князь Александр</w:t>
      </w:r>
    </w:p>
    <w:p w:rsidR="000D160F" w:rsidRPr="00116373" w:rsidRDefault="000D160F" w:rsidP="00116373">
      <w:pPr>
        <w:pStyle w:val="7"/>
        <w:shd w:val="clear" w:color="auto" w:fill="auto"/>
        <w:tabs>
          <w:tab w:val="left" w:pos="822"/>
          <w:tab w:val="right" w:pos="5448"/>
        </w:tabs>
        <w:spacing w:line="240" w:lineRule="auto"/>
        <w:ind w:left="-142" w:firstLine="0"/>
        <w:rPr>
          <w:sz w:val="24"/>
          <w:szCs w:val="24"/>
        </w:rPr>
      </w:pPr>
      <w:r w:rsidRPr="00116373">
        <w:rPr>
          <w:b/>
          <w:color w:val="000000"/>
          <w:sz w:val="24"/>
          <w:szCs w:val="24"/>
        </w:rPr>
        <w:t>А</w:t>
      </w:r>
      <w:proofErr w:type="gramStart"/>
      <w:r w:rsidRPr="00116373">
        <w:rPr>
          <w:b/>
          <w:color w:val="000000"/>
          <w:sz w:val="24"/>
          <w:szCs w:val="24"/>
        </w:rPr>
        <w:t>9</w:t>
      </w:r>
      <w:proofErr w:type="gramEnd"/>
      <w:r w:rsidRPr="00116373">
        <w:rPr>
          <w:b/>
          <w:color w:val="000000"/>
          <w:sz w:val="24"/>
          <w:szCs w:val="24"/>
        </w:rPr>
        <w:t>. Как звали мастера, создавшего в Москве первую типо</w:t>
      </w:r>
      <w:r w:rsidRPr="00116373">
        <w:rPr>
          <w:b/>
          <w:color w:val="000000"/>
          <w:sz w:val="24"/>
          <w:szCs w:val="24"/>
        </w:rPr>
        <w:softHyphen/>
        <w:t>графию?</w:t>
      </w:r>
    </w:p>
    <w:p w:rsidR="000D160F" w:rsidRPr="00490A73" w:rsidRDefault="000D160F" w:rsidP="008B5EDD">
      <w:pPr>
        <w:pStyle w:val="7"/>
        <w:numPr>
          <w:ilvl w:val="0"/>
          <w:numId w:val="38"/>
        </w:numPr>
        <w:shd w:val="clear" w:color="auto" w:fill="auto"/>
        <w:tabs>
          <w:tab w:val="left" w:pos="822"/>
          <w:tab w:val="right" w:pos="5221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Кирилл</w:t>
      </w:r>
      <w:r w:rsidRPr="00490A73">
        <w:rPr>
          <w:color w:val="000000"/>
          <w:sz w:val="24"/>
          <w:szCs w:val="24"/>
        </w:rPr>
        <w:tab/>
        <w:t>3) Иван Федоров</w:t>
      </w:r>
    </w:p>
    <w:p w:rsidR="000D160F" w:rsidRPr="00490A73" w:rsidRDefault="000D160F" w:rsidP="008B5EDD">
      <w:pPr>
        <w:pStyle w:val="7"/>
        <w:numPr>
          <w:ilvl w:val="0"/>
          <w:numId w:val="38"/>
        </w:numPr>
        <w:shd w:val="clear" w:color="auto" w:fill="auto"/>
        <w:tabs>
          <w:tab w:val="left" w:pos="822"/>
          <w:tab w:val="right" w:pos="5221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Мефодий</w:t>
      </w:r>
      <w:r w:rsidRPr="00490A73">
        <w:rPr>
          <w:color w:val="000000"/>
          <w:sz w:val="24"/>
          <w:szCs w:val="24"/>
        </w:rPr>
        <w:tab/>
        <w:t>4) монах Нестор</w:t>
      </w:r>
    </w:p>
    <w:p w:rsidR="000D160F" w:rsidRPr="00C22FA6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C22FA6">
        <w:rPr>
          <w:b/>
          <w:color w:val="000000"/>
          <w:sz w:val="24"/>
          <w:szCs w:val="24"/>
          <w:lang w:val="en-US"/>
        </w:rPr>
        <w:t>AI</w:t>
      </w:r>
      <w:r w:rsidRPr="00C22FA6">
        <w:rPr>
          <w:b/>
          <w:color w:val="000000"/>
          <w:sz w:val="24"/>
          <w:szCs w:val="24"/>
        </w:rPr>
        <w:t>0. Когда польские захватчики выступили против России?</w:t>
      </w:r>
    </w:p>
    <w:p w:rsidR="000D160F" w:rsidRPr="00490A73" w:rsidRDefault="000D160F" w:rsidP="008B5EDD">
      <w:pPr>
        <w:pStyle w:val="7"/>
        <w:numPr>
          <w:ilvl w:val="0"/>
          <w:numId w:val="39"/>
        </w:numPr>
        <w:shd w:val="clear" w:color="auto" w:fill="auto"/>
        <w:tabs>
          <w:tab w:val="left" w:pos="822"/>
          <w:tab w:val="right" w:pos="5221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 XI в.</w:t>
      </w:r>
      <w:r w:rsidRPr="00490A73">
        <w:rPr>
          <w:color w:val="000000"/>
          <w:sz w:val="24"/>
          <w:szCs w:val="24"/>
        </w:rPr>
        <w:tab/>
        <w:t>3) в XVI в.</w:t>
      </w:r>
    </w:p>
    <w:p w:rsidR="000D160F" w:rsidRPr="00490A73" w:rsidRDefault="000D160F" w:rsidP="008B5EDD">
      <w:pPr>
        <w:pStyle w:val="7"/>
        <w:numPr>
          <w:ilvl w:val="0"/>
          <w:numId w:val="39"/>
        </w:numPr>
        <w:shd w:val="clear" w:color="auto" w:fill="auto"/>
        <w:tabs>
          <w:tab w:val="left" w:pos="822"/>
          <w:tab w:val="right" w:pos="5221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 XIV в.</w:t>
      </w:r>
      <w:r w:rsidRPr="00490A73">
        <w:rPr>
          <w:color w:val="000000"/>
          <w:sz w:val="24"/>
          <w:szCs w:val="24"/>
        </w:rPr>
        <w:tab/>
        <w:t>4) в XVII в.</w:t>
      </w:r>
    </w:p>
    <w:p w:rsidR="000D160F" w:rsidRPr="00C22FA6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proofErr w:type="gramStart"/>
      <w:r w:rsidRPr="00C22FA6">
        <w:rPr>
          <w:b/>
          <w:color w:val="000000"/>
          <w:sz w:val="24"/>
          <w:szCs w:val="24"/>
          <w:lang w:val="en-US"/>
        </w:rPr>
        <w:t>All</w:t>
      </w:r>
      <w:r w:rsidRPr="00C22FA6">
        <w:rPr>
          <w:b/>
          <w:color w:val="000000"/>
          <w:sz w:val="24"/>
          <w:szCs w:val="24"/>
        </w:rPr>
        <w:t>.</w:t>
      </w:r>
      <w:proofErr w:type="gramEnd"/>
      <w:r w:rsidRPr="00C22FA6">
        <w:rPr>
          <w:b/>
          <w:color w:val="000000"/>
          <w:sz w:val="24"/>
          <w:szCs w:val="24"/>
        </w:rPr>
        <w:t xml:space="preserve"> Когда в космосе побывал первый советский гражданин?</w:t>
      </w:r>
    </w:p>
    <w:p w:rsidR="000D160F" w:rsidRPr="00490A73" w:rsidRDefault="000D160F" w:rsidP="000D160F">
      <w:pPr>
        <w:pStyle w:val="7"/>
        <w:shd w:val="clear" w:color="auto" w:fill="auto"/>
        <w:tabs>
          <w:tab w:val="right" w:pos="4552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490A73">
        <w:rPr>
          <w:color w:val="000000"/>
          <w:sz w:val="24"/>
          <w:szCs w:val="24"/>
        </w:rPr>
        <w:t>в 1957 г.</w:t>
      </w:r>
      <w:r w:rsidRPr="00490A73">
        <w:rPr>
          <w:color w:val="000000"/>
          <w:sz w:val="24"/>
          <w:szCs w:val="24"/>
        </w:rPr>
        <w:tab/>
        <w:t>3) в 1991 г.</w:t>
      </w:r>
    </w:p>
    <w:p w:rsidR="000D160F" w:rsidRPr="00490A73" w:rsidRDefault="000D160F" w:rsidP="000D160F">
      <w:pPr>
        <w:pStyle w:val="7"/>
        <w:shd w:val="clear" w:color="auto" w:fill="auto"/>
        <w:tabs>
          <w:tab w:val="right" w:pos="4552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>2)</w:t>
      </w:r>
      <w:r w:rsidRPr="00490A73">
        <w:rPr>
          <w:color w:val="000000"/>
          <w:sz w:val="24"/>
          <w:szCs w:val="24"/>
        </w:rPr>
        <w:t xml:space="preserve"> в 1961 г.</w:t>
      </w:r>
      <w:r w:rsidRPr="00490A73">
        <w:rPr>
          <w:color w:val="000000"/>
          <w:sz w:val="24"/>
          <w:szCs w:val="24"/>
        </w:rPr>
        <w:tab/>
        <w:t>4) в 1945 г.</w:t>
      </w:r>
    </w:p>
    <w:p w:rsidR="00B01013" w:rsidRDefault="000D160F" w:rsidP="00B01013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C22FA6">
        <w:rPr>
          <w:rStyle w:val="a5"/>
          <w:sz w:val="24"/>
          <w:szCs w:val="24"/>
        </w:rPr>
        <w:t>В</w:t>
      </w:r>
      <w:proofErr w:type="gramStart"/>
      <w:r w:rsidRPr="00C22FA6">
        <w:rPr>
          <w:rStyle w:val="a5"/>
          <w:sz w:val="24"/>
          <w:szCs w:val="24"/>
        </w:rPr>
        <w:t>1</w:t>
      </w:r>
      <w:proofErr w:type="gramEnd"/>
      <w:r w:rsidRPr="00C22FA6">
        <w:rPr>
          <w:rStyle w:val="a5"/>
          <w:sz w:val="24"/>
          <w:szCs w:val="24"/>
        </w:rPr>
        <w:t xml:space="preserve">. </w:t>
      </w:r>
      <w:r w:rsidRPr="00C22FA6">
        <w:rPr>
          <w:b/>
          <w:color w:val="000000"/>
          <w:sz w:val="24"/>
          <w:szCs w:val="24"/>
        </w:rPr>
        <w:t>Что такое гражданская война?</w:t>
      </w:r>
    </w:p>
    <w:p w:rsidR="000D160F" w:rsidRPr="00B01013" w:rsidRDefault="00116373" w:rsidP="008B5EDD">
      <w:pPr>
        <w:pStyle w:val="7"/>
        <w:numPr>
          <w:ilvl w:val="0"/>
          <w:numId w:val="40"/>
        </w:numPr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0D160F" w:rsidRPr="00490A73">
        <w:rPr>
          <w:color w:val="000000"/>
          <w:sz w:val="24"/>
          <w:szCs w:val="24"/>
        </w:rPr>
        <w:t>решительные действия с целью глубоких изменений в об</w:t>
      </w:r>
      <w:r w:rsidR="000D160F" w:rsidRPr="00490A73">
        <w:rPr>
          <w:color w:val="000000"/>
          <w:sz w:val="24"/>
          <w:szCs w:val="24"/>
        </w:rPr>
        <w:softHyphen/>
        <w:t>ществе</w:t>
      </w:r>
    </w:p>
    <w:p w:rsidR="000D160F" w:rsidRPr="00490A73" w:rsidRDefault="000D160F" w:rsidP="008B5EDD">
      <w:pPr>
        <w:pStyle w:val="7"/>
        <w:numPr>
          <w:ilvl w:val="0"/>
          <w:numId w:val="40"/>
        </w:numPr>
        <w:shd w:val="clear" w:color="auto" w:fill="auto"/>
        <w:tabs>
          <w:tab w:val="left" w:pos="746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война между гражданами одной страны</w:t>
      </w:r>
    </w:p>
    <w:p w:rsidR="000D160F" w:rsidRPr="00490A73" w:rsidRDefault="000D160F" w:rsidP="008B5EDD">
      <w:pPr>
        <w:pStyle w:val="7"/>
        <w:numPr>
          <w:ilvl w:val="0"/>
          <w:numId w:val="40"/>
        </w:numPr>
        <w:shd w:val="clear" w:color="auto" w:fill="auto"/>
        <w:tabs>
          <w:tab w:val="left" w:pos="746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война граждан за свое отечество</w:t>
      </w:r>
    </w:p>
    <w:p w:rsidR="000D160F" w:rsidRPr="00490A73" w:rsidRDefault="000D160F" w:rsidP="008B5EDD">
      <w:pPr>
        <w:pStyle w:val="7"/>
        <w:numPr>
          <w:ilvl w:val="0"/>
          <w:numId w:val="40"/>
        </w:numPr>
        <w:shd w:val="clear" w:color="auto" w:fill="auto"/>
        <w:tabs>
          <w:tab w:val="left" w:pos="746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военные действия против царя</w:t>
      </w:r>
    </w:p>
    <w:p w:rsidR="000D160F" w:rsidRPr="00C22FA6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C22FA6">
        <w:rPr>
          <w:rStyle w:val="a5"/>
          <w:sz w:val="24"/>
          <w:szCs w:val="24"/>
        </w:rPr>
        <w:t>В</w:t>
      </w:r>
      <w:proofErr w:type="gramStart"/>
      <w:r w:rsidRPr="00C22FA6">
        <w:rPr>
          <w:rStyle w:val="a5"/>
          <w:sz w:val="24"/>
          <w:szCs w:val="24"/>
        </w:rPr>
        <w:t>2</w:t>
      </w:r>
      <w:proofErr w:type="gramEnd"/>
      <w:r w:rsidRPr="00C22FA6">
        <w:rPr>
          <w:rStyle w:val="a5"/>
          <w:sz w:val="24"/>
          <w:szCs w:val="24"/>
        </w:rPr>
        <w:t xml:space="preserve">. </w:t>
      </w:r>
      <w:r w:rsidRPr="00C22FA6">
        <w:rPr>
          <w:b/>
          <w:color w:val="000000"/>
          <w:sz w:val="24"/>
          <w:szCs w:val="24"/>
        </w:rPr>
        <w:t>Как называлось государство монголо-татар?</w:t>
      </w:r>
    </w:p>
    <w:p w:rsidR="000D160F" w:rsidRPr="00490A73" w:rsidRDefault="00B01013" w:rsidP="008B5EDD">
      <w:pPr>
        <w:pStyle w:val="7"/>
        <w:numPr>
          <w:ilvl w:val="0"/>
          <w:numId w:val="41"/>
        </w:numPr>
        <w:shd w:val="clear" w:color="auto" w:fill="auto"/>
        <w:tabs>
          <w:tab w:val="left" w:pos="746"/>
          <w:tab w:val="right" w:pos="5453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Византия                           </w:t>
      </w:r>
      <w:r w:rsidR="000D160F" w:rsidRPr="00490A73">
        <w:rPr>
          <w:color w:val="000000"/>
          <w:sz w:val="24"/>
          <w:szCs w:val="24"/>
        </w:rPr>
        <w:t>3) Киевская Русь</w:t>
      </w:r>
    </w:p>
    <w:p w:rsidR="000D160F" w:rsidRPr="00C22FA6" w:rsidRDefault="000D160F" w:rsidP="008B5EDD">
      <w:pPr>
        <w:pStyle w:val="7"/>
        <w:numPr>
          <w:ilvl w:val="0"/>
          <w:numId w:val="41"/>
        </w:numPr>
        <w:shd w:val="clear" w:color="auto" w:fill="auto"/>
        <w:tabs>
          <w:tab w:val="left" w:pos="746"/>
          <w:tab w:val="right" w:pos="5453"/>
        </w:tabs>
        <w:spacing w:line="240" w:lineRule="auto"/>
        <w:ind w:left="-142" w:firstLine="0"/>
        <w:rPr>
          <w:rStyle w:val="a5"/>
          <w:b w:val="0"/>
          <w:bCs w:val="0"/>
          <w:sz w:val="24"/>
          <w:szCs w:val="24"/>
        </w:rPr>
      </w:pPr>
      <w:r w:rsidRPr="00490A73">
        <w:rPr>
          <w:color w:val="000000"/>
          <w:sz w:val="24"/>
          <w:szCs w:val="24"/>
        </w:rPr>
        <w:t>Золотая Орда</w:t>
      </w:r>
      <w:r w:rsidRPr="00490A73">
        <w:rPr>
          <w:color w:val="000000"/>
          <w:sz w:val="24"/>
          <w:szCs w:val="24"/>
        </w:rPr>
        <w:tab/>
        <w:t>4) Рыцарский Орден</w:t>
      </w:r>
    </w:p>
    <w:p w:rsidR="000D160F" w:rsidRPr="00C22FA6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C22FA6">
        <w:rPr>
          <w:rStyle w:val="a5"/>
          <w:sz w:val="24"/>
          <w:szCs w:val="24"/>
        </w:rPr>
        <w:t xml:space="preserve">ВЗ. </w:t>
      </w:r>
      <w:r w:rsidRPr="00C22FA6">
        <w:rPr>
          <w:b/>
          <w:color w:val="000000"/>
          <w:sz w:val="24"/>
          <w:szCs w:val="24"/>
        </w:rPr>
        <w:t>Какой символ появился на печати Ивана III?</w:t>
      </w:r>
    </w:p>
    <w:p w:rsidR="000D160F" w:rsidRPr="00490A73" w:rsidRDefault="000D160F" w:rsidP="008B5EDD">
      <w:pPr>
        <w:pStyle w:val="7"/>
        <w:numPr>
          <w:ilvl w:val="0"/>
          <w:numId w:val="42"/>
        </w:numPr>
        <w:shd w:val="clear" w:color="auto" w:fill="auto"/>
        <w:tabs>
          <w:tab w:val="left" w:pos="746"/>
          <w:tab w:val="right" w:pos="5453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Георгий Победоносец</w:t>
      </w:r>
      <w:r w:rsidRPr="00490A73">
        <w:rPr>
          <w:color w:val="000000"/>
          <w:sz w:val="24"/>
          <w:szCs w:val="24"/>
        </w:rPr>
        <w:tab/>
        <w:t>3) медведь</w:t>
      </w:r>
    </w:p>
    <w:p w:rsidR="000D160F" w:rsidRPr="00490A73" w:rsidRDefault="000D160F" w:rsidP="008B5EDD">
      <w:pPr>
        <w:pStyle w:val="7"/>
        <w:numPr>
          <w:ilvl w:val="0"/>
          <w:numId w:val="42"/>
        </w:numPr>
        <w:shd w:val="clear" w:color="auto" w:fill="auto"/>
        <w:tabs>
          <w:tab w:val="left" w:pos="746"/>
          <w:tab w:val="right" w:pos="5453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двуглавый орел</w:t>
      </w:r>
      <w:r w:rsidRPr="00490A73">
        <w:rPr>
          <w:color w:val="000000"/>
          <w:sz w:val="24"/>
          <w:szCs w:val="24"/>
        </w:rPr>
        <w:tab/>
      </w:r>
      <w:r w:rsidR="00B01013">
        <w:rPr>
          <w:color w:val="000000"/>
          <w:sz w:val="24"/>
          <w:szCs w:val="24"/>
        </w:rPr>
        <w:t xml:space="preserve">  </w:t>
      </w:r>
      <w:r w:rsidRPr="00490A73">
        <w:rPr>
          <w:color w:val="000000"/>
          <w:sz w:val="24"/>
          <w:szCs w:val="24"/>
        </w:rPr>
        <w:t>4) щит и меч</w:t>
      </w:r>
    </w:p>
    <w:p w:rsidR="000D160F" w:rsidRPr="00C22FA6" w:rsidRDefault="000D160F" w:rsidP="000D160F">
      <w:pPr>
        <w:pStyle w:val="7"/>
        <w:shd w:val="clear" w:color="auto" w:fill="auto"/>
        <w:spacing w:line="240" w:lineRule="auto"/>
        <w:ind w:left="-142" w:right="40" w:firstLine="500"/>
        <w:jc w:val="left"/>
        <w:rPr>
          <w:b/>
          <w:sz w:val="24"/>
          <w:szCs w:val="24"/>
        </w:rPr>
      </w:pPr>
      <w:r w:rsidRPr="00C22FA6">
        <w:rPr>
          <w:rStyle w:val="a5"/>
          <w:sz w:val="24"/>
          <w:szCs w:val="24"/>
        </w:rPr>
        <w:t>В</w:t>
      </w:r>
      <w:proofErr w:type="gramStart"/>
      <w:r w:rsidRPr="00C22FA6">
        <w:rPr>
          <w:rStyle w:val="a5"/>
          <w:sz w:val="24"/>
          <w:szCs w:val="24"/>
        </w:rPr>
        <w:t>4</w:t>
      </w:r>
      <w:proofErr w:type="gramEnd"/>
      <w:r w:rsidRPr="00C22FA6">
        <w:rPr>
          <w:rStyle w:val="a5"/>
          <w:sz w:val="24"/>
          <w:szCs w:val="24"/>
        </w:rPr>
        <w:t xml:space="preserve">. </w:t>
      </w:r>
      <w:r w:rsidRPr="00C22FA6">
        <w:rPr>
          <w:b/>
          <w:color w:val="000000"/>
          <w:sz w:val="24"/>
          <w:szCs w:val="24"/>
        </w:rPr>
        <w:t>Когда в нашей стране празднуетс</w:t>
      </w:r>
      <w:r>
        <w:rPr>
          <w:b/>
          <w:color w:val="000000"/>
          <w:sz w:val="24"/>
          <w:szCs w:val="24"/>
        </w:rPr>
        <w:t xml:space="preserve">я день освобождения от польских </w:t>
      </w:r>
      <w:r w:rsidRPr="00C22FA6">
        <w:rPr>
          <w:b/>
          <w:color w:val="000000"/>
          <w:sz w:val="24"/>
          <w:szCs w:val="24"/>
        </w:rPr>
        <w:t>захватчиков?</w:t>
      </w:r>
    </w:p>
    <w:p w:rsidR="000D160F" w:rsidRPr="00490A73" w:rsidRDefault="00B01013" w:rsidP="008B5EDD">
      <w:pPr>
        <w:pStyle w:val="7"/>
        <w:numPr>
          <w:ilvl w:val="0"/>
          <w:numId w:val="43"/>
        </w:numPr>
        <w:shd w:val="clear" w:color="auto" w:fill="auto"/>
        <w:tabs>
          <w:tab w:val="left" w:pos="746"/>
          <w:tab w:val="right" w:pos="5453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4 ноября                                       </w:t>
      </w:r>
      <w:r w:rsidR="000D160F" w:rsidRPr="00490A73">
        <w:rPr>
          <w:color w:val="000000"/>
          <w:sz w:val="24"/>
          <w:szCs w:val="24"/>
        </w:rPr>
        <w:t>3) 12 июня</w:t>
      </w:r>
    </w:p>
    <w:p w:rsidR="000D160F" w:rsidRPr="00490A73" w:rsidRDefault="000D160F" w:rsidP="008B5EDD">
      <w:pPr>
        <w:pStyle w:val="7"/>
        <w:numPr>
          <w:ilvl w:val="0"/>
          <w:numId w:val="43"/>
        </w:numPr>
        <w:shd w:val="clear" w:color="auto" w:fill="auto"/>
        <w:tabs>
          <w:tab w:val="left" w:pos="746"/>
          <w:tab w:val="right" w:pos="5453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23 февраля</w:t>
      </w:r>
      <w:r w:rsidRPr="00490A73">
        <w:rPr>
          <w:color w:val="000000"/>
          <w:sz w:val="24"/>
          <w:szCs w:val="24"/>
        </w:rPr>
        <w:tab/>
        <w:t>4) 21 сентября</w:t>
      </w:r>
    </w:p>
    <w:p w:rsidR="000D160F" w:rsidRPr="00C22FA6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C22FA6">
        <w:rPr>
          <w:b/>
          <w:color w:val="000000"/>
          <w:sz w:val="24"/>
          <w:szCs w:val="24"/>
        </w:rPr>
        <w:t>С</w:t>
      </w:r>
      <w:proofErr w:type="gramStart"/>
      <w:r w:rsidRPr="00C22FA6">
        <w:rPr>
          <w:b/>
          <w:color w:val="000000"/>
          <w:sz w:val="24"/>
          <w:szCs w:val="24"/>
        </w:rPr>
        <w:t>1</w:t>
      </w:r>
      <w:proofErr w:type="gramEnd"/>
      <w:r w:rsidRPr="00C22FA6">
        <w:rPr>
          <w:b/>
          <w:color w:val="000000"/>
          <w:sz w:val="24"/>
          <w:szCs w:val="24"/>
        </w:rPr>
        <w:t>. Почему Петр I получил прозвище Великий?</w:t>
      </w:r>
    </w:p>
    <w:p w:rsidR="000D160F" w:rsidRPr="00490A73" w:rsidRDefault="000D160F" w:rsidP="008B5EDD">
      <w:pPr>
        <w:pStyle w:val="7"/>
        <w:numPr>
          <w:ilvl w:val="0"/>
          <w:numId w:val="44"/>
        </w:numPr>
        <w:shd w:val="clear" w:color="auto" w:fill="auto"/>
        <w:tabs>
          <w:tab w:val="left" w:pos="746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он ввел новый календарь</w:t>
      </w:r>
    </w:p>
    <w:p w:rsidR="000D160F" w:rsidRPr="00490A73" w:rsidRDefault="000D160F" w:rsidP="008B5EDD">
      <w:pPr>
        <w:pStyle w:val="7"/>
        <w:numPr>
          <w:ilvl w:val="0"/>
          <w:numId w:val="44"/>
        </w:numPr>
        <w:shd w:val="clear" w:color="auto" w:fill="auto"/>
        <w:tabs>
          <w:tab w:val="left" w:pos="746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он был провозглашен императором</w:t>
      </w:r>
    </w:p>
    <w:p w:rsidR="000D160F" w:rsidRPr="00490A73" w:rsidRDefault="000D160F" w:rsidP="008B5EDD">
      <w:pPr>
        <w:pStyle w:val="7"/>
        <w:numPr>
          <w:ilvl w:val="0"/>
          <w:numId w:val="44"/>
        </w:numPr>
        <w:shd w:val="clear" w:color="auto" w:fill="auto"/>
        <w:tabs>
          <w:tab w:val="left" w:pos="746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он «открыл окно» в Европу</w:t>
      </w:r>
    </w:p>
    <w:p w:rsidR="000D160F" w:rsidRPr="00490A73" w:rsidRDefault="000D160F" w:rsidP="008B5EDD">
      <w:pPr>
        <w:pStyle w:val="7"/>
        <w:numPr>
          <w:ilvl w:val="0"/>
          <w:numId w:val="44"/>
        </w:numPr>
        <w:shd w:val="clear" w:color="auto" w:fill="auto"/>
        <w:tabs>
          <w:tab w:val="left" w:pos="969"/>
        </w:tabs>
        <w:spacing w:line="240" w:lineRule="auto"/>
        <w:ind w:left="-142" w:right="40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он много сделал для образования и просвещения в России</w:t>
      </w:r>
    </w:p>
    <w:p w:rsidR="000D160F" w:rsidRPr="00C22FA6" w:rsidRDefault="000D160F" w:rsidP="000D160F">
      <w:pPr>
        <w:pStyle w:val="7"/>
        <w:shd w:val="clear" w:color="auto" w:fill="auto"/>
        <w:tabs>
          <w:tab w:val="left" w:pos="969"/>
        </w:tabs>
        <w:spacing w:line="240" w:lineRule="auto"/>
        <w:ind w:left="-142" w:right="40" w:firstLine="0"/>
        <w:rPr>
          <w:b/>
          <w:sz w:val="24"/>
          <w:szCs w:val="24"/>
        </w:rPr>
      </w:pPr>
      <w:r w:rsidRPr="00C22FA6">
        <w:rPr>
          <w:b/>
          <w:color w:val="000000"/>
          <w:sz w:val="24"/>
          <w:szCs w:val="24"/>
        </w:rPr>
        <w:t xml:space="preserve"> С</w:t>
      </w:r>
      <w:proofErr w:type="gramStart"/>
      <w:r w:rsidRPr="00C22FA6">
        <w:rPr>
          <w:b/>
          <w:color w:val="000000"/>
          <w:sz w:val="24"/>
          <w:szCs w:val="24"/>
        </w:rPr>
        <w:t>2</w:t>
      </w:r>
      <w:proofErr w:type="gramEnd"/>
      <w:r w:rsidRPr="00C22FA6">
        <w:rPr>
          <w:b/>
          <w:color w:val="000000"/>
          <w:sz w:val="24"/>
          <w:szCs w:val="24"/>
        </w:rPr>
        <w:t xml:space="preserve">. Какие достижения относятся </w:t>
      </w:r>
      <w:proofErr w:type="gramStart"/>
      <w:r w:rsidRPr="00C22FA6">
        <w:rPr>
          <w:b/>
          <w:color w:val="000000"/>
          <w:sz w:val="24"/>
          <w:szCs w:val="24"/>
        </w:rPr>
        <w:t>к</w:t>
      </w:r>
      <w:proofErr w:type="gramEnd"/>
      <w:r w:rsidRPr="00C22FA6">
        <w:rPr>
          <w:b/>
          <w:color w:val="000000"/>
          <w:sz w:val="24"/>
          <w:szCs w:val="24"/>
        </w:rPr>
        <w:t xml:space="preserve"> послевоенной историинашей страны?</w:t>
      </w:r>
    </w:p>
    <w:p w:rsidR="000D160F" w:rsidRPr="00490A73" w:rsidRDefault="000D160F" w:rsidP="008B5EDD">
      <w:pPr>
        <w:pStyle w:val="7"/>
        <w:numPr>
          <w:ilvl w:val="0"/>
          <w:numId w:val="45"/>
        </w:numPr>
        <w:shd w:val="clear" w:color="auto" w:fill="auto"/>
        <w:tabs>
          <w:tab w:val="left" w:pos="746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отменена продовольственная карточная система</w:t>
      </w:r>
    </w:p>
    <w:p w:rsidR="000D160F" w:rsidRPr="00490A73" w:rsidRDefault="000D160F" w:rsidP="008B5EDD">
      <w:pPr>
        <w:pStyle w:val="7"/>
        <w:numPr>
          <w:ilvl w:val="0"/>
          <w:numId w:val="45"/>
        </w:numPr>
        <w:shd w:val="clear" w:color="auto" w:fill="auto"/>
        <w:tabs>
          <w:tab w:val="left" w:pos="746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состоялся полет человека в космос</w:t>
      </w:r>
    </w:p>
    <w:p w:rsidR="000D160F" w:rsidRPr="00490A73" w:rsidRDefault="000D160F" w:rsidP="008B5EDD">
      <w:pPr>
        <w:pStyle w:val="7"/>
        <w:numPr>
          <w:ilvl w:val="0"/>
          <w:numId w:val="45"/>
        </w:numPr>
        <w:shd w:val="clear" w:color="auto" w:fill="auto"/>
        <w:tabs>
          <w:tab w:val="left" w:pos="746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восстанавливали учреждения культуры и просвещения</w:t>
      </w:r>
    </w:p>
    <w:p w:rsidR="000D160F" w:rsidRPr="00490A73" w:rsidRDefault="000D160F" w:rsidP="008B5EDD">
      <w:pPr>
        <w:pStyle w:val="7"/>
        <w:numPr>
          <w:ilvl w:val="0"/>
          <w:numId w:val="45"/>
        </w:numPr>
        <w:shd w:val="clear" w:color="auto" w:fill="auto"/>
        <w:tabs>
          <w:tab w:val="left" w:pos="969"/>
        </w:tabs>
        <w:spacing w:line="240" w:lineRule="auto"/>
        <w:ind w:left="-142" w:right="780" w:firstLine="0"/>
        <w:jc w:val="left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 xml:space="preserve">введено обязательное семилетнее образование </w:t>
      </w:r>
    </w:p>
    <w:p w:rsidR="000D160F" w:rsidRPr="00C22FA6" w:rsidRDefault="000D160F" w:rsidP="000D160F">
      <w:pPr>
        <w:pStyle w:val="7"/>
        <w:shd w:val="clear" w:color="auto" w:fill="auto"/>
        <w:tabs>
          <w:tab w:val="left" w:pos="969"/>
        </w:tabs>
        <w:spacing w:line="240" w:lineRule="auto"/>
        <w:ind w:left="-142" w:right="780" w:firstLine="0"/>
        <w:jc w:val="left"/>
        <w:rPr>
          <w:b/>
          <w:sz w:val="24"/>
          <w:szCs w:val="24"/>
        </w:rPr>
      </w:pPr>
      <w:r w:rsidRPr="00C22FA6">
        <w:rPr>
          <w:b/>
          <w:color w:val="000000"/>
          <w:sz w:val="24"/>
          <w:szCs w:val="24"/>
        </w:rPr>
        <w:t xml:space="preserve">СЗ. Почему Иван </w:t>
      </w:r>
      <w:r w:rsidRPr="00C22FA6">
        <w:rPr>
          <w:b/>
          <w:color w:val="000000"/>
          <w:sz w:val="24"/>
          <w:szCs w:val="24"/>
          <w:lang w:val="en-US"/>
        </w:rPr>
        <w:t>III</w:t>
      </w:r>
      <w:r w:rsidRPr="00C22FA6">
        <w:rPr>
          <w:b/>
          <w:color w:val="000000"/>
          <w:sz w:val="24"/>
          <w:szCs w:val="24"/>
        </w:rPr>
        <w:t xml:space="preserve"> решил дать отпор Золотой Орде?</w:t>
      </w:r>
    </w:p>
    <w:p w:rsidR="000D160F" w:rsidRPr="00490A73" w:rsidRDefault="000D160F" w:rsidP="008B5EDD">
      <w:pPr>
        <w:pStyle w:val="7"/>
        <w:numPr>
          <w:ilvl w:val="0"/>
          <w:numId w:val="46"/>
        </w:numPr>
        <w:shd w:val="clear" w:color="auto" w:fill="auto"/>
        <w:tabs>
          <w:tab w:val="left" w:pos="969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Русь не могла платить дань</w:t>
      </w:r>
    </w:p>
    <w:p w:rsidR="000D160F" w:rsidRPr="00490A73" w:rsidRDefault="000D160F" w:rsidP="008B5EDD">
      <w:pPr>
        <w:pStyle w:val="7"/>
        <w:numPr>
          <w:ilvl w:val="0"/>
          <w:numId w:val="46"/>
        </w:numPr>
        <w:shd w:val="clear" w:color="auto" w:fill="auto"/>
        <w:tabs>
          <w:tab w:val="left" w:pos="746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Москва объединила вокруг себя русские земли</w:t>
      </w:r>
    </w:p>
    <w:p w:rsidR="000D160F" w:rsidRPr="00490A73" w:rsidRDefault="000D160F" w:rsidP="008B5EDD">
      <w:pPr>
        <w:pStyle w:val="7"/>
        <w:numPr>
          <w:ilvl w:val="0"/>
          <w:numId w:val="46"/>
        </w:numPr>
        <w:shd w:val="clear" w:color="auto" w:fill="auto"/>
        <w:tabs>
          <w:tab w:val="left" w:pos="746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Русь окрепла</w:t>
      </w:r>
    </w:p>
    <w:p w:rsidR="000D160F" w:rsidRPr="00C22FA6" w:rsidRDefault="000D160F" w:rsidP="008B5EDD">
      <w:pPr>
        <w:pStyle w:val="7"/>
        <w:numPr>
          <w:ilvl w:val="0"/>
          <w:numId w:val="46"/>
        </w:numPr>
        <w:shd w:val="clear" w:color="auto" w:fill="auto"/>
        <w:tabs>
          <w:tab w:val="left" w:pos="746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весь народ поддерживал князя</w:t>
      </w:r>
    </w:p>
    <w:p w:rsidR="000D160F" w:rsidRDefault="000D160F" w:rsidP="000D160F">
      <w:pPr>
        <w:pStyle w:val="80"/>
        <w:shd w:val="clear" w:color="auto" w:fill="auto"/>
        <w:tabs>
          <w:tab w:val="left" w:pos="822"/>
        </w:tabs>
        <w:spacing w:line="240" w:lineRule="auto"/>
        <w:jc w:val="center"/>
        <w:rPr>
          <w:color w:val="000000"/>
          <w:sz w:val="24"/>
          <w:szCs w:val="24"/>
        </w:rPr>
      </w:pPr>
    </w:p>
    <w:p w:rsidR="000D160F" w:rsidRPr="00F533C1" w:rsidRDefault="000D160F" w:rsidP="000D160F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537"/>
        <w:gridCol w:w="538"/>
        <w:gridCol w:w="538"/>
        <w:gridCol w:w="538"/>
        <w:gridCol w:w="523"/>
        <w:gridCol w:w="523"/>
        <w:gridCol w:w="523"/>
        <w:gridCol w:w="523"/>
        <w:gridCol w:w="630"/>
        <w:gridCol w:w="630"/>
        <w:gridCol w:w="511"/>
        <w:gridCol w:w="511"/>
        <w:gridCol w:w="564"/>
        <w:gridCol w:w="564"/>
        <w:gridCol w:w="696"/>
        <w:gridCol w:w="696"/>
        <w:gridCol w:w="696"/>
      </w:tblGrid>
      <w:tr w:rsidR="000D160F" w:rsidRPr="00F533C1" w:rsidTr="00C33DB5">
        <w:tc>
          <w:tcPr>
            <w:tcW w:w="538" w:type="dxa"/>
          </w:tcPr>
          <w:p w:rsidR="000D160F" w:rsidRPr="00F533C1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537" w:type="dxa"/>
          </w:tcPr>
          <w:p w:rsidR="000D160F" w:rsidRPr="00F533C1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538" w:type="dxa"/>
          </w:tcPr>
          <w:p w:rsidR="000D160F" w:rsidRPr="00F533C1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8" w:type="dxa"/>
          </w:tcPr>
          <w:p w:rsidR="000D160F" w:rsidRPr="00F533C1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538" w:type="dxa"/>
          </w:tcPr>
          <w:p w:rsidR="000D160F" w:rsidRPr="00F533C1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523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523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523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523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630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630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511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511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564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564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696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96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696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</w:tr>
      <w:tr w:rsidR="000D160F" w:rsidRPr="00F533C1" w:rsidTr="00C33DB5">
        <w:tc>
          <w:tcPr>
            <w:tcW w:w="538" w:type="dxa"/>
          </w:tcPr>
          <w:p w:rsidR="000D160F" w:rsidRPr="00F533C1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" w:type="dxa"/>
          </w:tcPr>
          <w:p w:rsidR="000D160F" w:rsidRPr="00F533C1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" w:type="dxa"/>
          </w:tcPr>
          <w:p w:rsidR="000D160F" w:rsidRPr="00F533C1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</w:tcPr>
          <w:p w:rsidR="000D160F" w:rsidRPr="00F533C1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1,3,4</w:t>
            </w:r>
          </w:p>
        </w:tc>
        <w:tc>
          <w:tcPr>
            <w:tcW w:w="696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1,3,4</w:t>
            </w:r>
          </w:p>
        </w:tc>
        <w:tc>
          <w:tcPr>
            <w:tcW w:w="696" w:type="dxa"/>
          </w:tcPr>
          <w:p w:rsidR="000D160F" w:rsidRDefault="000D160F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</w:tr>
    </w:tbl>
    <w:p w:rsidR="000D160F" w:rsidRPr="00A0180D" w:rsidRDefault="000D160F" w:rsidP="000D160F">
      <w:pPr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18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0D160F" w:rsidRDefault="000D160F" w:rsidP="000D160F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30"/>
        <w:gridCol w:w="630"/>
      </w:tblGrid>
      <w:tr w:rsidR="002D275E" w:rsidRPr="00F533C1" w:rsidTr="002D275E">
        <w:tc>
          <w:tcPr>
            <w:tcW w:w="443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443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442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2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442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535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535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А11</w:t>
            </w:r>
          </w:p>
        </w:tc>
      </w:tr>
      <w:tr w:rsidR="002D275E" w:rsidRPr="00F533C1" w:rsidTr="002D275E">
        <w:tc>
          <w:tcPr>
            <w:tcW w:w="443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3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35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35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</w:tbl>
    <w:p w:rsidR="000D160F" w:rsidRPr="00CF22B7" w:rsidRDefault="000D160F" w:rsidP="00CF22B7">
      <w:pPr>
        <w:pStyle w:val="80"/>
        <w:shd w:val="clear" w:color="auto" w:fill="auto"/>
        <w:tabs>
          <w:tab w:val="left" w:pos="822"/>
        </w:tabs>
        <w:spacing w:line="240" w:lineRule="auto"/>
        <w:jc w:val="left"/>
        <w:rPr>
          <w:i w:val="0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"/>
        <w:gridCol w:w="505"/>
        <w:gridCol w:w="580"/>
        <w:gridCol w:w="580"/>
        <w:gridCol w:w="1452"/>
        <w:gridCol w:w="1452"/>
        <w:gridCol w:w="1452"/>
      </w:tblGrid>
      <w:tr w:rsidR="00CF22B7" w:rsidTr="00945083">
        <w:tc>
          <w:tcPr>
            <w:tcW w:w="505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505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580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580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52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52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52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</w:tr>
      <w:tr w:rsidR="00CF22B7" w:rsidTr="00945083">
        <w:tc>
          <w:tcPr>
            <w:tcW w:w="505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05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80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80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452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балл – два правильных ответа</w:t>
            </w:r>
          </w:p>
        </w:tc>
        <w:tc>
          <w:tcPr>
            <w:tcW w:w="1452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балл – два правильных ответа</w:t>
            </w:r>
          </w:p>
        </w:tc>
        <w:tc>
          <w:tcPr>
            <w:tcW w:w="1452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балл – два правильных ответа</w:t>
            </w:r>
          </w:p>
        </w:tc>
      </w:tr>
    </w:tbl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19- 21 баллов – отметка «5»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16 - 18 баллов - отметка «4»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 – 15 баллов - отметка «3»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11 баллов - отметка «2»</w:t>
      </w:r>
    </w:p>
    <w:p w:rsidR="000D160F" w:rsidRPr="00CF22B7" w:rsidRDefault="000D160F" w:rsidP="00CF22B7">
      <w:pPr>
        <w:pStyle w:val="80"/>
        <w:shd w:val="clear" w:color="auto" w:fill="auto"/>
        <w:tabs>
          <w:tab w:val="left" w:pos="822"/>
        </w:tabs>
        <w:spacing w:line="240" w:lineRule="auto"/>
        <w:jc w:val="left"/>
        <w:rPr>
          <w:i w:val="0"/>
          <w:color w:val="000000"/>
          <w:sz w:val="24"/>
          <w:szCs w:val="24"/>
        </w:rPr>
      </w:pPr>
    </w:p>
    <w:p w:rsidR="00CF22B7" w:rsidRPr="0040369C" w:rsidRDefault="00CF22B7" w:rsidP="00CF22B7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CF22B7" w:rsidRPr="0040369C" w:rsidRDefault="00CF22B7" w:rsidP="00CF22B7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CF22B7" w:rsidRDefault="00CF22B7" w:rsidP="00CF22B7">
      <w:pPr>
        <w:rPr>
          <w:rFonts w:ascii="Times New Roman" w:hAnsi="Times New Roman" w:cs="Times New Roman"/>
        </w:rPr>
      </w:pPr>
    </w:p>
    <w:p w:rsidR="00CF22B7" w:rsidRDefault="00CF22B7" w:rsidP="00CF22B7">
      <w:pPr>
        <w:rPr>
          <w:rFonts w:ascii="Times New Roman" w:hAnsi="Times New Roman" w:cs="Times New Roman"/>
        </w:rPr>
      </w:pPr>
    </w:p>
    <w:p w:rsidR="000D160F" w:rsidRPr="00685BE1" w:rsidRDefault="000D160F" w:rsidP="000D160F">
      <w:pPr>
        <w:rPr>
          <w:rFonts w:ascii="Times New Roman" w:hAnsi="Times New Roman"/>
          <w:sz w:val="24"/>
          <w:szCs w:val="24"/>
        </w:rPr>
      </w:pPr>
    </w:p>
    <w:p w:rsidR="000D160F" w:rsidRDefault="000D160F" w:rsidP="000D160F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Проверочная работа по теме «Путешествие по реке времени»</w:t>
      </w:r>
      <w:r w:rsidR="000B6C69">
        <w:rPr>
          <w:rFonts w:ascii="Times New Roman" w:hAnsi="Times New Roman"/>
          <w:b/>
          <w:sz w:val="24"/>
          <w:szCs w:val="24"/>
        </w:rPr>
        <w:t>.</w:t>
      </w:r>
    </w:p>
    <w:p w:rsidR="000D160F" w:rsidRDefault="000D160F" w:rsidP="000D160F">
      <w:pPr>
        <w:pStyle w:val="80"/>
        <w:shd w:val="clear" w:color="auto" w:fill="auto"/>
        <w:tabs>
          <w:tab w:val="left" w:pos="822"/>
        </w:tabs>
        <w:spacing w:line="240" w:lineRule="auto"/>
        <w:jc w:val="center"/>
        <w:rPr>
          <w:color w:val="000000"/>
          <w:sz w:val="24"/>
          <w:szCs w:val="24"/>
        </w:rPr>
      </w:pPr>
    </w:p>
    <w:p w:rsidR="000D160F" w:rsidRPr="00D34208" w:rsidRDefault="000D160F" w:rsidP="000D160F">
      <w:pPr>
        <w:pStyle w:val="80"/>
        <w:shd w:val="clear" w:color="auto" w:fill="auto"/>
        <w:tabs>
          <w:tab w:val="left" w:pos="822"/>
        </w:tabs>
        <w:spacing w:line="240" w:lineRule="auto"/>
        <w:jc w:val="center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2 вариант</w:t>
      </w:r>
    </w:p>
    <w:p w:rsidR="000D160F" w:rsidRPr="00C22FA6" w:rsidRDefault="000D160F" w:rsidP="000D160F">
      <w:pPr>
        <w:pStyle w:val="80"/>
        <w:shd w:val="clear" w:color="auto" w:fill="auto"/>
        <w:tabs>
          <w:tab w:val="left" w:pos="822"/>
        </w:tabs>
        <w:spacing w:line="240" w:lineRule="auto"/>
        <w:ind w:left="-142"/>
        <w:rPr>
          <w:i w:val="0"/>
          <w:sz w:val="24"/>
          <w:szCs w:val="24"/>
        </w:rPr>
      </w:pPr>
      <w:r w:rsidRPr="00C22FA6">
        <w:rPr>
          <w:i w:val="0"/>
          <w:color w:val="000000"/>
          <w:sz w:val="24"/>
          <w:szCs w:val="24"/>
        </w:rPr>
        <w:t>А</w:t>
      </w:r>
      <w:proofErr w:type="gramStart"/>
      <w:r w:rsidRPr="00C22FA6">
        <w:rPr>
          <w:i w:val="0"/>
          <w:color w:val="000000"/>
          <w:sz w:val="24"/>
          <w:szCs w:val="24"/>
        </w:rPr>
        <w:t>1</w:t>
      </w:r>
      <w:proofErr w:type="gramEnd"/>
      <w:r w:rsidRPr="00C22FA6">
        <w:rPr>
          <w:i w:val="0"/>
          <w:color w:val="000000"/>
          <w:sz w:val="24"/>
          <w:szCs w:val="24"/>
        </w:rPr>
        <w:t>.Где произошло решающее сражение с армией Наполеона в 1812г.?</w:t>
      </w:r>
    </w:p>
    <w:p w:rsidR="000D160F" w:rsidRPr="00490A73" w:rsidRDefault="00B01013" w:rsidP="000D160F">
      <w:pPr>
        <w:pStyle w:val="7"/>
        <w:shd w:val="clear" w:color="auto" w:fill="auto"/>
        <w:tabs>
          <w:tab w:val="right" w:pos="5734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1)у села Бородина                             </w:t>
      </w:r>
      <w:r w:rsidR="000D160F" w:rsidRPr="00490A73">
        <w:rPr>
          <w:color w:val="000000"/>
          <w:sz w:val="24"/>
          <w:szCs w:val="24"/>
        </w:rPr>
        <w:t>3) у Полтавы</w:t>
      </w:r>
    </w:p>
    <w:p w:rsidR="000D160F" w:rsidRPr="00490A73" w:rsidRDefault="000D160F" w:rsidP="000D160F">
      <w:pPr>
        <w:pStyle w:val="7"/>
        <w:shd w:val="clear" w:color="auto" w:fill="auto"/>
        <w:tabs>
          <w:tab w:val="right" w:pos="5734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2) у реки Непрядвы</w:t>
      </w:r>
      <w:r w:rsidRPr="00490A73">
        <w:rPr>
          <w:color w:val="000000"/>
          <w:sz w:val="24"/>
          <w:szCs w:val="24"/>
        </w:rPr>
        <w:tab/>
        <w:t>4) на Куликовом поле</w:t>
      </w:r>
    </w:p>
    <w:p w:rsidR="000D160F" w:rsidRPr="00C22FA6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C22FA6">
        <w:rPr>
          <w:b/>
          <w:color w:val="000000"/>
          <w:sz w:val="24"/>
          <w:szCs w:val="24"/>
        </w:rPr>
        <w:t>А</w:t>
      </w:r>
      <w:proofErr w:type="gramStart"/>
      <w:r w:rsidRPr="00C22FA6">
        <w:rPr>
          <w:b/>
          <w:color w:val="000000"/>
          <w:sz w:val="24"/>
          <w:szCs w:val="24"/>
        </w:rPr>
        <w:t>2</w:t>
      </w:r>
      <w:proofErr w:type="gramEnd"/>
      <w:r w:rsidRPr="00C22FA6">
        <w:rPr>
          <w:b/>
          <w:color w:val="000000"/>
          <w:sz w:val="24"/>
          <w:szCs w:val="24"/>
        </w:rPr>
        <w:t>. Кто руководил штурмом Берлина?</w:t>
      </w:r>
    </w:p>
    <w:p w:rsidR="000D160F" w:rsidRPr="00490A73" w:rsidRDefault="000D160F" w:rsidP="008B5EDD">
      <w:pPr>
        <w:pStyle w:val="7"/>
        <w:numPr>
          <w:ilvl w:val="0"/>
          <w:numId w:val="47"/>
        </w:numPr>
        <w:shd w:val="clear" w:color="auto" w:fill="auto"/>
        <w:tabs>
          <w:tab w:val="left" w:pos="850"/>
          <w:tab w:val="right" w:pos="5668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маршал Конев</w:t>
      </w:r>
      <w:r w:rsidRPr="00490A73">
        <w:rPr>
          <w:color w:val="000000"/>
          <w:sz w:val="24"/>
          <w:szCs w:val="24"/>
        </w:rPr>
        <w:tab/>
        <w:t>3) маршал Жуков</w:t>
      </w:r>
    </w:p>
    <w:p w:rsidR="000D160F" w:rsidRPr="00490A73" w:rsidRDefault="000D160F" w:rsidP="008B5EDD">
      <w:pPr>
        <w:pStyle w:val="7"/>
        <w:numPr>
          <w:ilvl w:val="0"/>
          <w:numId w:val="47"/>
        </w:numPr>
        <w:shd w:val="clear" w:color="auto" w:fill="auto"/>
        <w:tabs>
          <w:tab w:val="left" w:pos="850"/>
          <w:tab w:val="left" w:pos="3465"/>
          <w:tab w:val="right" w:pos="5668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маршал Рокоссовский</w:t>
      </w:r>
      <w:r w:rsidRPr="00490A73">
        <w:rPr>
          <w:color w:val="000000"/>
          <w:sz w:val="24"/>
          <w:szCs w:val="24"/>
        </w:rPr>
        <w:tab/>
      </w:r>
      <w:r w:rsidR="00B01013">
        <w:rPr>
          <w:color w:val="000000"/>
          <w:sz w:val="24"/>
          <w:szCs w:val="24"/>
        </w:rPr>
        <w:t xml:space="preserve">      </w:t>
      </w:r>
      <w:r w:rsidR="00B01013">
        <w:rPr>
          <w:color w:val="000000"/>
          <w:sz w:val="24"/>
          <w:szCs w:val="24"/>
        </w:rPr>
        <w:tab/>
      </w:r>
      <w:r w:rsidRPr="00490A73">
        <w:rPr>
          <w:color w:val="000000"/>
          <w:sz w:val="24"/>
          <w:szCs w:val="24"/>
        </w:rPr>
        <w:t>4) генерал Панфилов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2375C0">
        <w:rPr>
          <w:b/>
          <w:color w:val="000000"/>
          <w:sz w:val="24"/>
          <w:szCs w:val="24"/>
        </w:rPr>
        <w:t xml:space="preserve">АЗ. Какое название относится к </w:t>
      </w:r>
      <w:proofErr w:type="gramStart"/>
      <w:r w:rsidRPr="002375C0">
        <w:rPr>
          <w:b/>
          <w:color w:val="000000"/>
          <w:sz w:val="24"/>
          <w:szCs w:val="24"/>
        </w:rPr>
        <w:t>нашей</w:t>
      </w:r>
      <w:proofErr w:type="gramEnd"/>
      <w:r w:rsidRPr="002375C0">
        <w:rPr>
          <w:b/>
          <w:color w:val="000000"/>
          <w:sz w:val="24"/>
          <w:szCs w:val="24"/>
        </w:rPr>
        <w:t xml:space="preserve"> легендарной военной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firstLine="0"/>
        <w:jc w:val="left"/>
        <w:rPr>
          <w:b/>
          <w:sz w:val="24"/>
          <w:szCs w:val="24"/>
        </w:rPr>
      </w:pPr>
      <w:r w:rsidRPr="002375C0">
        <w:rPr>
          <w:b/>
          <w:color w:val="000000"/>
          <w:sz w:val="24"/>
          <w:szCs w:val="24"/>
        </w:rPr>
        <w:t>технике времен войны 1941—1945 гг.?</w:t>
      </w:r>
    </w:p>
    <w:p w:rsidR="000D160F" w:rsidRPr="00490A73" w:rsidRDefault="00B01013" w:rsidP="008B5EDD">
      <w:pPr>
        <w:pStyle w:val="7"/>
        <w:numPr>
          <w:ilvl w:val="0"/>
          <w:numId w:val="48"/>
        </w:numPr>
        <w:shd w:val="clear" w:color="auto" w:fill="auto"/>
        <w:tabs>
          <w:tab w:val="left" w:pos="850"/>
          <w:tab w:val="right" w:pos="5668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«МиГ»                                              </w:t>
      </w:r>
      <w:r w:rsidR="000D160F" w:rsidRPr="00490A73">
        <w:rPr>
          <w:color w:val="000000"/>
          <w:sz w:val="24"/>
          <w:szCs w:val="24"/>
        </w:rPr>
        <w:t>3) «Буран»</w:t>
      </w:r>
    </w:p>
    <w:p w:rsidR="000D160F" w:rsidRPr="00490A73" w:rsidRDefault="000D160F" w:rsidP="008B5EDD">
      <w:pPr>
        <w:pStyle w:val="7"/>
        <w:numPr>
          <w:ilvl w:val="0"/>
          <w:numId w:val="48"/>
        </w:numPr>
        <w:shd w:val="clear" w:color="auto" w:fill="auto"/>
        <w:tabs>
          <w:tab w:val="left" w:pos="850"/>
          <w:tab w:val="right" w:pos="5668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>«Акула»</w:t>
      </w:r>
      <w:r>
        <w:rPr>
          <w:color w:val="000000"/>
          <w:sz w:val="24"/>
          <w:szCs w:val="24"/>
        </w:rPr>
        <w:tab/>
        <w:t>4) «К</w:t>
      </w:r>
      <w:r w:rsidRPr="00490A73">
        <w:rPr>
          <w:color w:val="000000"/>
          <w:sz w:val="24"/>
          <w:szCs w:val="24"/>
        </w:rPr>
        <w:t>атюша»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right="40" w:firstLine="520"/>
        <w:jc w:val="left"/>
        <w:rPr>
          <w:b/>
          <w:sz w:val="24"/>
          <w:szCs w:val="24"/>
        </w:rPr>
      </w:pPr>
      <w:r w:rsidRPr="002375C0">
        <w:rPr>
          <w:b/>
          <w:color w:val="000000"/>
          <w:sz w:val="24"/>
          <w:szCs w:val="24"/>
        </w:rPr>
        <w:t>А</w:t>
      </w:r>
      <w:proofErr w:type="gramStart"/>
      <w:r w:rsidRPr="002375C0">
        <w:rPr>
          <w:b/>
          <w:color w:val="000000"/>
          <w:sz w:val="24"/>
          <w:szCs w:val="24"/>
        </w:rPr>
        <w:t>4</w:t>
      </w:r>
      <w:proofErr w:type="gramEnd"/>
      <w:r w:rsidRPr="002375C0">
        <w:rPr>
          <w:b/>
          <w:color w:val="000000"/>
          <w:sz w:val="24"/>
          <w:szCs w:val="24"/>
        </w:rPr>
        <w:t>. В каком российском городе воздвигнут монумент «Родина-мать» в память о боях Великой Отечественной войны?</w:t>
      </w:r>
    </w:p>
    <w:p w:rsidR="000D160F" w:rsidRPr="00490A73" w:rsidRDefault="000D160F" w:rsidP="008B5EDD">
      <w:pPr>
        <w:pStyle w:val="7"/>
        <w:numPr>
          <w:ilvl w:val="0"/>
          <w:numId w:val="49"/>
        </w:numPr>
        <w:shd w:val="clear" w:color="auto" w:fill="auto"/>
        <w:tabs>
          <w:tab w:val="left" w:pos="850"/>
          <w:tab w:val="right" w:pos="5668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 Астрахани</w:t>
      </w:r>
      <w:r w:rsidRPr="00490A73">
        <w:rPr>
          <w:color w:val="000000"/>
          <w:sz w:val="24"/>
          <w:szCs w:val="24"/>
        </w:rPr>
        <w:tab/>
        <w:t>3) в Ульяновске</w:t>
      </w:r>
    </w:p>
    <w:p w:rsidR="000D160F" w:rsidRPr="00490A73" w:rsidRDefault="000D160F" w:rsidP="008B5EDD">
      <w:pPr>
        <w:pStyle w:val="7"/>
        <w:numPr>
          <w:ilvl w:val="0"/>
          <w:numId w:val="49"/>
        </w:numPr>
        <w:shd w:val="clear" w:color="auto" w:fill="auto"/>
        <w:tabs>
          <w:tab w:val="left" w:pos="850"/>
          <w:tab w:val="right" w:pos="5668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 Самаре</w:t>
      </w:r>
      <w:r w:rsidRPr="00490A73">
        <w:rPr>
          <w:color w:val="000000"/>
          <w:sz w:val="24"/>
          <w:szCs w:val="24"/>
        </w:rPr>
        <w:tab/>
        <w:t>4) в Волгограде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2375C0">
        <w:rPr>
          <w:b/>
          <w:color w:val="000000"/>
          <w:sz w:val="24"/>
          <w:szCs w:val="24"/>
        </w:rPr>
        <w:t>А5. Кто вошел в историю как креститель Руси?</w:t>
      </w:r>
    </w:p>
    <w:p w:rsidR="000D160F" w:rsidRPr="00490A73" w:rsidRDefault="000D160F" w:rsidP="008B5EDD">
      <w:pPr>
        <w:pStyle w:val="7"/>
        <w:numPr>
          <w:ilvl w:val="0"/>
          <w:numId w:val="50"/>
        </w:numPr>
        <w:shd w:val="clear" w:color="auto" w:fill="auto"/>
        <w:tabs>
          <w:tab w:val="left" w:pos="850"/>
          <w:tab w:val="right" w:pos="595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князь Владимир</w:t>
      </w:r>
      <w:r w:rsidRPr="00490A73">
        <w:rPr>
          <w:color w:val="000000"/>
          <w:sz w:val="24"/>
          <w:szCs w:val="24"/>
        </w:rPr>
        <w:tab/>
        <w:t>3) Александр Невский</w:t>
      </w:r>
    </w:p>
    <w:p w:rsidR="000D160F" w:rsidRPr="00490A73" w:rsidRDefault="00B01013" w:rsidP="008B5EDD">
      <w:pPr>
        <w:pStyle w:val="7"/>
        <w:numPr>
          <w:ilvl w:val="0"/>
          <w:numId w:val="50"/>
        </w:numPr>
        <w:shd w:val="clear" w:color="auto" w:fill="auto"/>
        <w:tabs>
          <w:tab w:val="left" w:pos="850"/>
          <w:tab w:val="right" w:pos="5952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Ярослав Мудрый                </w:t>
      </w:r>
      <w:r w:rsidR="000D160F" w:rsidRPr="00490A73">
        <w:rPr>
          <w:color w:val="000000"/>
          <w:sz w:val="24"/>
          <w:szCs w:val="24"/>
        </w:rPr>
        <w:t>4) Петр Великий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right="40" w:firstLine="0"/>
        <w:jc w:val="left"/>
        <w:rPr>
          <w:b/>
          <w:sz w:val="24"/>
          <w:szCs w:val="24"/>
        </w:rPr>
      </w:pPr>
      <w:r w:rsidRPr="002375C0">
        <w:rPr>
          <w:b/>
          <w:color w:val="000000"/>
          <w:sz w:val="24"/>
          <w:szCs w:val="24"/>
        </w:rPr>
        <w:t>А</w:t>
      </w:r>
      <w:proofErr w:type="gramStart"/>
      <w:r w:rsidRPr="002375C0">
        <w:rPr>
          <w:b/>
          <w:color w:val="000000"/>
          <w:sz w:val="24"/>
          <w:szCs w:val="24"/>
        </w:rPr>
        <w:t>6</w:t>
      </w:r>
      <w:proofErr w:type="gramEnd"/>
      <w:r w:rsidRPr="002375C0">
        <w:rPr>
          <w:b/>
          <w:color w:val="000000"/>
          <w:sz w:val="24"/>
          <w:szCs w:val="24"/>
        </w:rPr>
        <w:t>. Какой город в годы Великой Отечественной войны нахо</w:t>
      </w:r>
      <w:r w:rsidRPr="002375C0">
        <w:rPr>
          <w:b/>
          <w:color w:val="000000"/>
          <w:sz w:val="24"/>
          <w:szCs w:val="24"/>
        </w:rPr>
        <w:softHyphen/>
        <w:t>дился в блокаде 900 дней?</w:t>
      </w:r>
    </w:p>
    <w:p w:rsidR="000D160F" w:rsidRPr="00490A73" w:rsidRDefault="00B01013" w:rsidP="008B5EDD">
      <w:pPr>
        <w:pStyle w:val="7"/>
        <w:numPr>
          <w:ilvl w:val="0"/>
          <w:numId w:val="51"/>
        </w:numPr>
        <w:shd w:val="clear" w:color="auto" w:fill="auto"/>
        <w:tabs>
          <w:tab w:val="left" w:pos="850"/>
          <w:tab w:val="right" w:pos="5952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Москва                                                  </w:t>
      </w:r>
      <w:r w:rsidR="000D160F" w:rsidRPr="00490A73">
        <w:rPr>
          <w:color w:val="000000"/>
          <w:sz w:val="24"/>
          <w:szCs w:val="24"/>
        </w:rPr>
        <w:t>3) Курск</w:t>
      </w:r>
    </w:p>
    <w:p w:rsidR="000D160F" w:rsidRPr="00490A73" w:rsidRDefault="000D160F" w:rsidP="008B5EDD">
      <w:pPr>
        <w:pStyle w:val="7"/>
        <w:numPr>
          <w:ilvl w:val="0"/>
          <w:numId w:val="51"/>
        </w:numPr>
        <w:shd w:val="clear" w:color="auto" w:fill="auto"/>
        <w:tabs>
          <w:tab w:val="left" w:pos="850"/>
          <w:tab w:val="right" w:pos="595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Сталинград</w:t>
      </w:r>
      <w:r w:rsidRPr="00490A73">
        <w:rPr>
          <w:color w:val="000000"/>
          <w:sz w:val="24"/>
          <w:szCs w:val="24"/>
        </w:rPr>
        <w:tab/>
        <w:t>4) Ленинград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right="40" w:firstLine="152"/>
        <w:jc w:val="left"/>
        <w:rPr>
          <w:b/>
          <w:sz w:val="24"/>
          <w:szCs w:val="24"/>
        </w:rPr>
      </w:pPr>
      <w:r w:rsidRPr="002375C0">
        <w:rPr>
          <w:b/>
          <w:color w:val="000000"/>
          <w:sz w:val="24"/>
          <w:szCs w:val="24"/>
        </w:rPr>
        <w:t>А</w:t>
      </w:r>
      <w:proofErr w:type="gramStart"/>
      <w:r w:rsidRPr="002375C0">
        <w:rPr>
          <w:b/>
          <w:color w:val="000000"/>
          <w:sz w:val="24"/>
          <w:szCs w:val="24"/>
        </w:rPr>
        <w:t>7</w:t>
      </w:r>
      <w:proofErr w:type="gramEnd"/>
      <w:r w:rsidRPr="002375C0">
        <w:rPr>
          <w:b/>
          <w:color w:val="000000"/>
          <w:sz w:val="24"/>
          <w:szCs w:val="24"/>
        </w:rPr>
        <w:t>. Как назывался космический корабль, на котором полетел в космос Юрий Гагарин?</w:t>
      </w:r>
    </w:p>
    <w:p w:rsidR="000D160F" w:rsidRPr="00490A73" w:rsidRDefault="00B01013" w:rsidP="008B5EDD">
      <w:pPr>
        <w:pStyle w:val="7"/>
        <w:numPr>
          <w:ilvl w:val="0"/>
          <w:numId w:val="52"/>
        </w:numPr>
        <w:shd w:val="clear" w:color="auto" w:fill="auto"/>
        <w:tabs>
          <w:tab w:val="left" w:pos="850"/>
          <w:tab w:val="right" w:pos="5952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«Восток-1»                                       </w:t>
      </w:r>
      <w:r w:rsidR="000D160F" w:rsidRPr="00490A73">
        <w:rPr>
          <w:color w:val="000000"/>
          <w:sz w:val="24"/>
          <w:szCs w:val="24"/>
        </w:rPr>
        <w:t>3) «Мир»</w:t>
      </w:r>
    </w:p>
    <w:p w:rsidR="000D160F" w:rsidRPr="00490A73" w:rsidRDefault="000D160F" w:rsidP="008B5EDD">
      <w:pPr>
        <w:pStyle w:val="7"/>
        <w:numPr>
          <w:ilvl w:val="0"/>
          <w:numId w:val="52"/>
        </w:numPr>
        <w:shd w:val="clear" w:color="auto" w:fill="auto"/>
        <w:tabs>
          <w:tab w:val="left" w:pos="850"/>
          <w:tab w:val="right" w:pos="595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«Буран»</w:t>
      </w:r>
      <w:r w:rsidRPr="00490A73">
        <w:rPr>
          <w:color w:val="000000"/>
          <w:sz w:val="24"/>
          <w:szCs w:val="24"/>
        </w:rPr>
        <w:tab/>
        <w:t>4) «Челенджер»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2375C0">
        <w:rPr>
          <w:b/>
          <w:color w:val="000000"/>
          <w:sz w:val="24"/>
          <w:szCs w:val="24"/>
        </w:rPr>
        <w:t>А8. Каким русским городом управляли посадники?</w:t>
      </w:r>
    </w:p>
    <w:p w:rsidR="000D160F" w:rsidRPr="00490A73" w:rsidRDefault="00B01013" w:rsidP="008B5EDD">
      <w:pPr>
        <w:pStyle w:val="7"/>
        <w:numPr>
          <w:ilvl w:val="0"/>
          <w:numId w:val="53"/>
        </w:numPr>
        <w:shd w:val="clear" w:color="auto" w:fill="auto"/>
        <w:tabs>
          <w:tab w:val="left" w:pos="850"/>
          <w:tab w:val="right" w:pos="5952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Москвой                             </w:t>
      </w:r>
      <w:r w:rsidR="000D160F" w:rsidRPr="00490A73">
        <w:rPr>
          <w:color w:val="000000"/>
          <w:sz w:val="24"/>
          <w:szCs w:val="24"/>
        </w:rPr>
        <w:t>3) Рязанью</w:t>
      </w:r>
    </w:p>
    <w:p w:rsidR="000D160F" w:rsidRPr="00490A73" w:rsidRDefault="000D160F" w:rsidP="008B5EDD">
      <w:pPr>
        <w:pStyle w:val="7"/>
        <w:numPr>
          <w:ilvl w:val="0"/>
          <w:numId w:val="53"/>
        </w:numPr>
        <w:shd w:val="clear" w:color="auto" w:fill="auto"/>
        <w:tabs>
          <w:tab w:val="left" w:pos="850"/>
          <w:tab w:val="right" w:pos="595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Киевом</w:t>
      </w:r>
      <w:r w:rsidRPr="00490A73">
        <w:rPr>
          <w:color w:val="000000"/>
          <w:sz w:val="24"/>
          <w:szCs w:val="24"/>
        </w:rPr>
        <w:tab/>
        <w:t>4) Великим Новгородом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2375C0">
        <w:rPr>
          <w:b/>
          <w:color w:val="000000"/>
          <w:sz w:val="24"/>
          <w:szCs w:val="24"/>
        </w:rPr>
        <w:lastRenderedPageBreak/>
        <w:t>А</w:t>
      </w:r>
      <w:proofErr w:type="gramStart"/>
      <w:r w:rsidRPr="002375C0">
        <w:rPr>
          <w:b/>
          <w:color w:val="000000"/>
          <w:sz w:val="24"/>
          <w:szCs w:val="24"/>
        </w:rPr>
        <w:t>9</w:t>
      </w:r>
      <w:proofErr w:type="gramEnd"/>
      <w:r w:rsidRPr="002375C0">
        <w:rPr>
          <w:b/>
          <w:color w:val="000000"/>
          <w:sz w:val="24"/>
          <w:szCs w:val="24"/>
        </w:rPr>
        <w:t>. Когда в нашей стране празднуется День Победы?</w:t>
      </w:r>
    </w:p>
    <w:p w:rsidR="000D160F" w:rsidRPr="00490A73" w:rsidRDefault="000D160F" w:rsidP="008B5EDD">
      <w:pPr>
        <w:pStyle w:val="7"/>
        <w:numPr>
          <w:ilvl w:val="0"/>
          <w:numId w:val="54"/>
        </w:numPr>
        <w:shd w:val="clear" w:color="auto" w:fill="auto"/>
        <w:tabs>
          <w:tab w:val="left" w:pos="850"/>
          <w:tab w:val="right" w:pos="595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22 июня</w:t>
      </w:r>
      <w:r w:rsidRPr="00490A73">
        <w:rPr>
          <w:color w:val="000000"/>
          <w:sz w:val="24"/>
          <w:szCs w:val="24"/>
        </w:rPr>
        <w:tab/>
        <w:t>3) 23 февраля</w:t>
      </w:r>
    </w:p>
    <w:p w:rsidR="000D160F" w:rsidRPr="00490A73" w:rsidRDefault="00B01013" w:rsidP="008B5EDD">
      <w:pPr>
        <w:pStyle w:val="7"/>
        <w:numPr>
          <w:ilvl w:val="0"/>
          <w:numId w:val="54"/>
        </w:numPr>
        <w:shd w:val="clear" w:color="auto" w:fill="auto"/>
        <w:tabs>
          <w:tab w:val="left" w:pos="850"/>
          <w:tab w:val="right" w:pos="5952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9 мая                                                     </w:t>
      </w:r>
      <w:r w:rsidR="000D160F" w:rsidRPr="00490A73">
        <w:rPr>
          <w:color w:val="000000"/>
          <w:sz w:val="24"/>
          <w:szCs w:val="24"/>
        </w:rPr>
        <w:t>4) 12 июня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right="40" w:firstLine="520"/>
        <w:jc w:val="left"/>
        <w:rPr>
          <w:b/>
          <w:sz w:val="24"/>
          <w:szCs w:val="24"/>
        </w:rPr>
      </w:pPr>
      <w:r w:rsidRPr="002375C0">
        <w:rPr>
          <w:b/>
          <w:color w:val="000000"/>
          <w:sz w:val="24"/>
          <w:szCs w:val="24"/>
        </w:rPr>
        <w:t>А10. Кто встал во главе русского войска против польских за</w:t>
      </w:r>
      <w:r w:rsidRPr="002375C0">
        <w:rPr>
          <w:b/>
          <w:color w:val="000000"/>
          <w:sz w:val="24"/>
          <w:szCs w:val="24"/>
        </w:rPr>
        <w:softHyphen/>
        <w:t>хватчиков?</w:t>
      </w:r>
    </w:p>
    <w:p w:rsidR="000D160F" w:rsidRPr="00490A73" w:rsidRDefault="000D160F" w:rsidP="008B5EDD">
      <w:pPr>
        <w:pStyle w:val="7"/>
        <w:numPr>
          <w:ilvl w:val="0"/>
          <w:numId w:val="55"/>
        </w:numPr>
        <w:shd w:val="clear" w:color="auto" w:fill="auto"/>
        <w:tabs>
          <w:tab w:val="left" w:pos="850"/>
          <w:tab w:val="right" w:pos="5952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Козьма Минин</w:t>
      </w:r>
      <w:r w:rsidRPr="00490A73">
        <w:rPr>
          <w:color w:val="000000"/>
          <w:sz w:val="24"/>
          <w:szCs w:val="24"/>
        </w:rPr>
        <w:tab/>
        <w:t>3) Александр Невский</w:t>
      </w:r>
    </w:p>
    <w:p w:rsidR="000D160F" w:rsidRPr="00490A73" w:rsidRDefault="00B01013" w:rsidP="008B5EDD">
      <w:pPr>
        <w:pStyle w:val="7"/>
        <w:numPr>
          <w:ilvl w:val="0"/>
          <w:numId w:val="55"/>
        </w:numPr>
        <w:shd w:val="clear" w:color="auto" w:fill="auto"/>
        <w:tabs>
          <w:tab w:val="left" w:pos="850"/>
          <w:tab w:val="right" w:pos="5952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Дмитрий Пожарский          </w:t>
      </w:r>
      <w:r w:rsidR="000D160F" w:rsidRPr="00490A73">
        <w:rPr>
          <w:color w:val="000000"/>
          <w:sz w:val="24"/>
          <w:szCs w:val="24"/>
        </w:rPr>
        <w:t>4) Иван Грозный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proofErr w:type="gramStart"/>
      <w:r w:rsidRPr="002375C0">
        <w:rPr>
          <w:b/>
          <w:color w:val="000000"/>
          <w:sz w:val="24"/>
          <w:szCs w:val="24"/>
          <w:lang w:val="en-US"/>
        </w:rPr>
        <w:t>All</w:t>
      </w:r>
      <w:r w:rsidRPr="002375C0">
        <w:rPr>
          <w:b/>
          <w:color w:val="000000"/>
          <w:sz w:val="24"/>
          <w:szCs w:val="24"/>
        </w:rPr>
        <w:t>.</w:t>
      </w:r>
      <w:proofErr w:type="gramEnd"/>
      <w:r w:rsidRPr="002375C0">
        <w:rPr>
          <w:b/>
          <w:color w:val="000000"/>
          <w:sz w:val="24"/>
          <w:szCs w:val="24"/>
        </w:rPr>
        <w:t xml:space="preserve"> Сколько республик вошло в состав СССР?</w:t>
      </w:r>
    </w:p>
    <w:p w:rsidR="000D160F" w:rsidRPr="00490A73" w:rsidRDefault="00B01013" w:rsidP="008B5EDD">
      <w:pPr>
        <w:pStyle w:val="7"/>
        <w:numPr>
          <w:ilvl w:val="0"/>
          <w:numId w:val="56"/>
        </w:numPr>
        <w:shd w:val="clear" w:color="auto" w:fill="auto"/>
        <w:tabs>
          <w:tab w:val="left" w:pos="850"/>
          <w:tab w:val="center" w:pos="3751"/>
          <w:tab w:val="left" w:pos="3838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>пятнадцать</w:t>
      </w:r>
      <w:r>
        <w:rPr>
          <w:color w:val="000000"/>
          <w:sz w:val="24"/>
          <w:szCs w:val="24"/>
        </w:rPr>
        <w:tab/>
        <w:t xml:space="preserve">    3) </w:t>
      </w:r>
      <w:r w:rsidR="000D160F" w:rsidRPr="00490A73">
        <w:rPr>
          <w:color w:val="000000"/>
          <w:sz w:val="24"/>
          <w:szCs w:val="24"/>
        </w:rPr>
        <w:t>две</w:t>
      </w:r>
    </w:p>
    <w:p w:rsidR="000D160F" w:rsidRPr="00490A73" w:rsidRDefault="00B01013" w:rsidP="008B5EDD">
      <w:pPr>
        <w:pStyle w:val="7"/>
        <w:numPr>
          <w:ilvl w:val="0"/>
          <w:numId w:val="56"/>
        </w:numPr>
        <w:shd w:val="clear" w:color="auto" w:fill="auto"/>
        <w:tabs>
          <w:tab w:val="left" w:pos="850"/>
          <w:tab w:val="center" w:pos="3571"/>
          <w:tab w:val="center" w:pos="3572"/>
          <w:tab w:val="left" w:pos="3838"/>
        </w:tabs>
        <w:spacing w:line="240" w:lineRule="auto"/>
        <w:ind w:left="-142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>шестнадцать</w:t>
      </w:r>
      <w:r>
        <w:rPr>
          <w:color w:val="000000"/>
          <w:sz w:val="24"/>
          <w:szCs w:val="24"/>
        </w:rPr>
        <w:tab/>
      </w:r>
      <w:r w:rsidR="000D160F" w:rsidRPr="00490A73">
        <w:rPr>
          <w:color w:val="000000"/>
          <w:sz w:val="24"/>
          <w:szCs w:val="24"/>
        </w:rPr>
        <w:tab/>
        <w:t>4)</w:t>
      </w:r>
      <w:r w:rsidR="000D160F" w:rsidRPr="00490A73">
        <w:rPr>
          <w:color w:val="000000"/>
          <w:sz w:val="24"/>
          <w:szCs w:val="24"/>
        </w:rPr>
        <w:tab/>
        <w:t>шесть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firstLine="0"/>
        <w:rPr>
          <w:b/>
          <w:sz w:val="24"/>
          <w:szCs w:val="24"/>
        </w:rPr>
      </w:pPr>
      <w:r w:rsidRPr="002375C0">
        <w:rPr>
          <w:rStyle w:val="a5"/>
          <w:sz w:val="24"/>
          <w:szCs w:val="24"/>
        </w:rPr>
        <w:t>В</w:t>
      </w:r>
      <w:proofErr w:type="gramStart"/>
      <w:r w:rsidRPr="002375C0">
        <w:rPr>
          <w:rStyle w:val="a5"/>
          <w:sz w:val="24"/>
          <w:szCs w:val="24"/>
        </w:rPr>
        <w:t>1</w:t>
      </w:r>
      <w:proofErr w:type="gramEnd"/>
      <w:r w:rsidRPr="002375C0">
        <w:rPr>
          <w:rStyle w:val="a5"/>
          <w:sz w:val="24"/>
          <w:szCs w:val="24"/>
        </w:rPr>
        <w:t xml:space="preserve">. </w:t>
      </w:r>
      <w:r w:rsidRPr="002375C0">
        <w:rPr>
          <w:b/>
          <w:color w:val="000000"/>
          <w:sz w:val="24"/>
          <w:szCs w:val="24"/>
        </w:rPr>
        <w:t>Почему война 1914 г. называется мировой?</w:t>
      </w:r>
    </w:p>
    <w:p w:rsidR="000D160F" w:rsidRPr="002375C0" w:rsidRDefault="000D160F" w:rsidP="008B5EDD">
      <w:pPr>
        <w:pStyle w:val="7"/>
        <w:numPr>
          <w:ilvl w:val="0"/>
          <w:numId w:val="57"/>
        </w:numPr>
        <w:shd w:val="clear" w:color="auto" w:fill="auto"/>
        <w:tabs>
          <w:tab w:val="left" w:pos="850"/>
        </w:tabs>
        <w:spacing w:line="240" w:lineRule="auto"/>
        <w:ind w:left="-142" w:firstLine="0"/>
        <w:rPr>
          <w:sz w:val="24"/>
          <w:szCs w:val="24"/>
        </w:rPr>
      </w:pPr>
      <w:r w:rsidRPr="002375C0">
        <w:rPr>
          <w:color w:val="000000"/>
          <w:sz w:val="24"/>
          <w:szCs w:val="24"/>
        </w:rPr>
        <w:t>Россия воевала со всем миром</w:t>
      </w:r>
    </w:p>
    <w:p w:rsidR="000D160F" w:rsidRPr="00490A73" w:rsidRDefault="000D160F" w:rsidP="008B5EDD">
      <w:pPr>
        <w:pStyle w:val="7"/>
        <w:numPr>
          <w:ilvl w:val="0"/>
          <w:numId w:val="57"/>
        </w:numPr>
        <w:shd w:val="clear" w:color="auto" w:fill="auto"/>
        <w:tabs>
          <w:tab w:val="left" w:pos="850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 войну вступили многие государства мира</w:t>
      </w:r>
    </w:p>
    <w:p w:rsidR="000D160F" w:rsidRPr="00490A73" w:rsidRDefault="000D160F" w:rsidP="008B5EDD">
      <w:pPr>
        <w:pStyle w:val="7"/>
        <w:numPr>
          <w:ilvl w:val="0"/>
          <w:numId w:val="57"/>
        </w:numPr>
        <w:shd w:val="clear" w:color="auto" w:fill="auto"/>
        <w:tabs>
          <w:tab w:val="left" w:pos="850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Россия попросила мира</w:t>
      </w:r>
    </w:p>
    <w:p w:rsidR="000D160F" w:rsidRPr="00490A73" w:rsidRDefault="000D160F" w:rsidP="008B5EDD">
      <w:pPr>
        <w:pStyle w:val="7"/>
        <w:numPr>
          <w:ilvl w:val="0"/>
          <w:numId w:val="57"/>
        </w:numPr>
        <w:shd w:val="clear" w:color="auto" w:fill="auto"/>
        <w:tabs>
          <w:tab w:val="left" w:pos="850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весь мир был вовлечен в эту войну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right="40" w:firstLine="520"/>
        <w:jc w:val="left"/>
        <w:rPr>
          <w:b/>
          <w:sz w:val="24"/>
          <w:szCs w:val="24"/>
        </w:rPr>
      </w:pPr>
      <w:r w:rsidRPr="002375C0">
        <w:rPr>
          <w:rStyle w:val="a5"/>
          <w:sz w:val="24"/>
          <w:szCs w:val="24"/>
        </w:rPr>
        <w:t>В</w:t>
      </w:r>
      <w:proofErr w:type="gramStart"/>
      <w:r w:rsidRPr="002375C0">
        <w:rPr>
          <w:rStyle w:val="a5"/>
          <w:sz w:val="24"/>
          <w:szCs w:val="24"/>
        </w:rPr>
        <w:t>2</w:t>
      </w:r>
      <w:proofErr w:type="gramEnd"/>
      <w:r w:rsidRPr="002375C0">
        <w:rPr>
          <w:rStyle w:val="a5"/>
          <w:sz w:val="24"/>
          <w:szCs w:val="24"/>
        </w:rPr>
        <w:t xml:space="preserve">. </w:t>
      </w:r>
      <w:r w:rsidRPr="002375C0">
        <w:rPr>
          <w:b/>
          <w:color w:val="000000"/>
          <w:sz w:val="24"/>
          <w:szCs w:val="24"/>
        </w:rPr>
        <w:t xml:space="preserve">Почему Русь не могла дать достойный опор </w:t>
      </w:r>
      <w:proofErr w:type="gramStart"/>
      <w:r w:rsidRPr="002375C0">
        <w:rPr>
          <w:b/>
          <w:color w:val="000000"/>
          <w:sz w:val="24"/>
          <w:szCs w:val="24"/>
        </w:rPr>
        <w:t>полчищам</w:t>
      </w:r>
      <w:proofErr w:type="gramEnd"/>
      <w:r w:rsidRPr="002375C0">
        <w:rPr>
          <w:b/>
          <w:color w:val="000000"/>
          <w:sz w:val="24"/>
          <w:szCs w:val="24"/>
        </w:rPr>
        <w:t xml:space="preserve"> Батыя?</w:t>
      </w:r>
    </w:p>
    <w:p w:rsidR="000D160F" w:rsidRPr="00490A73" w:rsidRDefault="000D160F" w:rsidP="008B5EDD">
      <w:pPr>
        <w:pStyle w:val="7"/>
        <w:numPr>
          <w:ilvl w:val="0"/>
          <w:numId w:val="58"/>
        </w:numPr>
        <w:shd w:val="clear" w:color="auto" w:fill="auto"/>
        <w:tabs>
          <w:tab w:val="left" w:pos="850"/>
        </w:tabs>
        <w:spacing w:line="240" w:lineRule="auto"/>
        <w:ind w:left="-142" w:firstLine="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русские воины не умели сражаться</w:t>
      </w:r>
    </w:p>
    <w:p w:rsidR="000D160F" w:rsidRPr="00490A73" w:rsidRDefault="000D160F" w:rsidP="008B5EDD">
      <w:pPr>
        <w:pStyle w:val="7"/>
        <w:numPr>
          <w:ilvl w:val="0"/>
          <w:numId w:val="58"/>
        </w:numPr>
        <w:shd w:val="clear" w:color="auto" w:fill="auto"/>
        <w:tabs>
          <w:tab w:val="left" w:pos="756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монголо-татары были лучше вооружены</w:t>
      </w:r>
    </w:p>
    <w:p w:rsidR="000D160F" w:rsidRPr="00490A73" w:rsidRDefault="000D160F" w:rsidP="008B5EDD">
      <w:pPr>
        <w:pStyle w:val="7"/>
        <w:numPr>
          <w:ilvl w:val="0"/>
          <w:numId w:val="58"/>
        </w:numPr>
        <w:shd w:val="clear" w:color="auto" w:fill="auto"/>
        <w:tabs>
          <w:tab w:val="left" w:pos="756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русские князья вели междоусобные войны</w:t>
      </w:r>
    </w:p>
    <w:p w:rsidR="000D160F" w:rsidRPr="00490A73" w:rsidRDefault="000D160F" w:rsidP="008B5EDD">
      <w:pPr>
        <w:pStyle w:val="7"/>
        <w:numPr>
          <w:ilvl w:val="0"/>
          <w:numId w:val="58"/>
        </w:numPr>
        <w:shd w:val="clear" w:color="auto" w:fill="auto"/>
        <w:tabs>
          <w:tab w:val="left" w:pos="756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 xml:space="preserve">русские воины дрались </w:t>
      </w:r>
      <w:proofErr w:type="gramStart"/>
      <w:r w:rsidRPr="00490A73">
        <w:rPr>
          <w:color w:val="000000"/>
          <w:sz w:val="24"/>
          <w:szCs w:val="24"/>
        </w:rPr>
        <w:t>пешими</w:t>
      </w:r>
      <w:proofErr w:type="gramEnd"/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right="20" w:firstLine="520"/>
        <w:rPr>
          <w:b/>
          <w:sz w:val="24"/>
          <w:szCs w:val="24"/>
        </w:rPr>
      </w:pPr>
      <w:r w:rsidRPr="002375C0">
        <w:rPr>
          <w:rStyle w:val="a5"/>
          <w:sz w:val="24"/>
          <w:szCs w:val="24"/>
        </w:rPr>
        <w:t xml:space="preserve">ВЗ. </w:t>
      </w:r>
      <w:r w:rsidRPr="002375C0">
        <w:rPr>
          <w:b/>
          <w:color w:val="000000"/>
          <w:sz w:val="24"/>
          <w:szCs w:val="24"/>
        </w:rPr>
        <w:t>Почему война 1812 г. осталась в истории под названием Отечественная?</w:t>
      </w:r>
    </w:p>
    <w:p w:rsidR="000D160F" w:rsidRPr="00490A73" w:rsidRDefault="000D160F" w:rsidP="008B5EDD">
      <w:pPr>
        <w:pStyle w:val="7"/>
        <w:numPr>
          <w:ilvl w:val="0"/>
          <w:numId w:val="59"/>
        </w:numPr>
        <w:shd w:val="clear" w:color="auto" w:fill="auto"/>
        <w:tabs>
          <w:tab w:val="left" w:pos="756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русские люди защищали границы Отечества</w:t>
      </w:r>
    </w:p>
    <w:p w:rsidR="000D160F" w:rsidRPr="00490A73" w:rsidRDefault="000D160F" w:rsidP="008B5EDD">
      <w:pPr>
        <w:pStyle w:val="7"/>
        <w:numPr>
          <w:ilvl w:val="0"/>
          <w:numId w:val="59"/>
        </w:numPr>
        <w:shd w:val="clear" w:color="auto" w:fill="auto"/>
        <w:tabs>
          <w:tab w:val="left" w:pos="756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на борьбу за свободу Отечества поднялся весь народ</w:t>
      </w:r>
    </w:p>
    <w:p w:rsidR="000D160F" w:rsidRPr="00490A73" w:rsidRDefault="000D160F" w:rsidP="008B5EDD">
      <w:pPr>
        <w:pStyle w:val="7"/>
        <w:numPr>
          <w:ilvl w:val="0"/>
          <w:numId w:val="59"/>
        </w:numPr>
        <w:shd w:val="clear" w:color="auto" w:fill="auto"/>
        <w:tabs>
          <w:tab w:val="left" w:pos="756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русская армия дошла до самого Парижа</w:t>
      </w:r>
    </w:p>
    <w:p w:rsidR="000D160F" w:rsidRPr="00490A73" w:rsidRDefault="000D160F" w:rsidP="008B5EDD">
      <w:pPr>
        <w:pStyle w:val="7"/>
        <w:numPr>
          <w:ilvl w:val="0"/>
          <w:numId w:val="59"/>
        </w:numPr>
        <w:shd w:val="clear" w:color="auto" w:fill="auto"/>
        <w:tabs>
          <w:tab w:val="left" w:pos="756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Наполеон напал только на наше Отечество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firstLine="520"/>
        <w:rPr>
          <w:b/>
          <w:sz w:val="24"/>
          <w:szCs w:val="24"/>
        </w:rPr>
      </w:pPr>
      <w:r w:rsidRPr="002375C0">
        <w:rPr>
          <w:rStyle w:val="a5"/>
          <w:sz w:val="24"/>
          <w:szCs w:val="24"/>
        </w:rPr>
        <w:t>В</w:t>
      </w:r>
      <w:proofErr w:type="gramStart"/>
      <w:r w:rsidRPr="002375C0">
        <w:rPr>
          <w:rStyle w:val="a5"/>
          <w:sz w:val="24"/>
          <w:szCs w:val="24"/>
        </w:rPr>
        <w:t>4</w:t>
      </w:r>
      <w:proofErr w:type="gramEnd"/>
      <w:r w:rsidRPr="002375C0">
        <w:rPr>
          <w:rStyle w:val="a5"/>
          <w:sz w:val="24"/>
          <w:szCs w:val="24"/>
        </w:rPr>
        <w:t xml:space="preserve">. </w:t>
      </w:r>
      <w:r w:rsidRPr="002375C0">
        <w:rPr>
          <w:b/>
          <w:color w:val="000000"/>
          <w:sz w:val="24"/>
          <w:szCs w:val="24"/>
        </w:rPr>
        <w:t>Какой памятник воздвигнут на Красной площади в Москве?</w:t>
      </w:r>
    </w:p>
    <w:p w:rsidR="000D160F" w:rsidRPr="00490A73" w:rsidRDefault="000D160F" w:rsidP="008B5EDD">
      <w:pPr>
        <w:pStyle w:val="7"/>
        <w:numPr>
          <w:ilvl w:val="0"/>
          <w:numId w:val="60"/>
        </w:numPr>
        <w:shd w:val="clear" w:color="auto" w:fill="auto"/>
        <w:tabs>
          <w:tab w:val="left" w:pos="756"/>
          <w:tab w:val="right" w:pos="3746"/>
          <w:tab w:val="left" w:pos="3804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Петру I</w:t>
      </w:r>
      <w:r w:rsidRPr="00490A73">
        <w:rPr>
          <w:color w:val="000000"/>
          <w:sz w:val="24"/>
          <w:szCs w:val="24"/>
        </w:rPr>
        <w:tab/>
        <w:t>3)</w:t>
      </w:r>
      <w:r w:rsidRPr="00490A73">
        <w:rPr>
          <w:color w:val="000000"/>
          <w:sz w:val="24"/>
          <w:szCs w:val="24"/>
        </w:rPr>
        <w:tab/>
        <w:t>Минину и Пожарскому</w:t>
      </w:r>
    </w:p>
    <w:p w:rsidR="000D160F" w:rsidRPr="00490A73" w:rsidRDefault="000D160F" w:rsidP="008B5EDD">
      <w:pPr>
        <w:pStyle w:val="7"/>
        <w:numPr>
          <w:ilvl w:val="0"/>
          <w:numId w:val="60"/>
        </w:numPr>
        <w:shd w:val="clear" w:color="auto" w:fill="auto"/>
        <w:tabs>
          <w:tab w:val="left" w:pos="756"/>
          <w:tab w:val="right" w:pos="3746"/>
          <w:tab w:val="left" w:pos="3804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Дмитрию Донскому</w:t>
      </w:r>
      <w:r w:rsidRPr="00490A73">
        <w:rPr>
          <w:color w:val="000000"/>
          <w:sz w:val="24"/>
          <w:szCs w:val="24"/>
        </w:rPr>
        <w:tab/>
        <w:t>4)</w:t>
      </w:r>
      <w:r w:rsidRPr="00490A73">
        <w:rPr>
          <w:color w:val="000000"/>
          <w:sz w:val="24"/>
          <w:szCs w:val="24"/>
        </w:rPr>
        <w:tab/>
        <w:t>Александру Невскому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firstLine="520"/>
        <w:rPr>
          <w:b/>
          <w:sz w:val="24"/>
          <w:szCs w:val="24"/>
        </w:rPr>
      </w:pPr>
      <w:r w:rsidRPr="002375C0">
        <w:rPr>
          <w:b/>
          <w:color w:val="000000"/>
          <w:sz w:val="24"/>
          <w:szCs w:val="24"/>
        </w:rPr>
        <w:t>С</w:t>
      </w:r>
      <w:proofErr w:type="gramStart"/>
      <w:r w:rsidRPr="002375C0">
        <w:rPr>
          <w:b/>
          <w:color w:val="000000"/>
          <w:sz w:val="24"/>
          <w:szCs w:val="24"/>
        </w:rPr>
        <w:t>1</w:t>
      </w:r>
      <w:proofErr w:type="gramEnd"/>
      <w:r w:rsidRPr="002375C0">
        <w:rPr>
          <w:b/>
          <w:color w:val="000000"/>
          <w:sz w:val="24"/>
          <w:szCs w:val="24"/>
        </w:rPr>
        <w:t>. Какие достижения принадлежат Михаилу Ломоносову?</w:t>
      </w:r>
    </w:p>
    <w:p w:rsidR="000D160F" w:rsidRPr="00490A73" w:rsidRDefault="000D160F" w:rsidP="008B5EDD">
      <w:pPr>
        <w:pStyle w:val="7"/>
        <w:numPr>
          <w:ilvl w:val="0"/>
          <w:numId w:val="61"/>
        </w:numPr>
        <w:shd w:val="clear" w:color="auto" w:fill="auto"/>
        <w:tabs>
          <w:tab w:val="left" w:pos="756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открытие атмосферы на Венере</w:t>
      </w:r>
    </w:p>
    <w:p w:rsidR="000D160F" w:rsidRPr="00490A73" w:rsidRDefault="000D160F" w:rsidP="008B5EDD">
      <w:pPr>
        <w:pStyle w:val="7"/>
        <w:numPr>
          <w:ilvl w:val="0"/>
          <w:numId w:val="61"/>
        </w:numPr>
        <w:shd w:val="clear" w:color="auto" w:fill="auto"/>
        <w:tabs>
          <w:tab w:val="left" w:pos="756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строительство фабрики цветного стекла</w:t>
      </w:r>
    </w:p>
    <w:p w:rsidR="000D160F" w:rsidRPr="00490A73" w:rsidRDefault="000D160F" w:rsidP="008B5EDD">
      <w:pPr>
        <w:pStyle w:val="7"/>
        <w:numPr>
          <w:ilvl w:val="0"/>
          <w:numId w:val="61"/>
        </w:numPr>
        <w:shd w:val="clear" w:color="auto" w:fill="auto"/>
        <w:tabs>
          <w:tab w:val="left" w:pos="756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организация химической лаборатории</w:t>
      </w:r>
    </w:p>
    <w:p w:rsidR="000D160F" w:rsidRPr="00490A73" w:rsidRDefault="000D160F" w:rsidP="008B5EDD">
      <w:pPr>
        <w:pStyle w:val="7"/>
        <w:numPr>
          <w:ilvl w:val="0"/>
          <w:numId w:val="61"/>
        </w:numPr>
        <w:shd w:val="clear" w:color="auto" w:fill="auto"/>
        <w:tabs>
          <w:tab w:val="left" w:pos="756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открытие первого музея в России — Кунсткамеры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right="20" w:firstLine="520"/>
        <w:rPr>
          <w:b/>
          <w:sz w:val="24"/>
          <w:szCs w:val="24"/>
        </w:rPr>
      </w:pPr>
      <w:r w:rsidRPr="002375C0">
        <w:rPr>
          <w:b/>
          <w:color w:val="000000"/>
          <w:sz w:val="24"/>
          <w:szCs w:val="24"/>
        </w:rPr>
        <w:t>С</w:t>
      </w:r>
      <w:proofErr w:type="gramStart"/>
      <w:r w:rsidRPr="002375C0">
        <w:rPr>
          <w:b/>
          <w:color w:val="000000"/>
          <w:sz w:val="24"/>
          <w:szCs w:val="24"/>
        </w:rPr>
        <w:t>2</w:t>
      </w:r>
      <w:proofErr w:type="gramEnd"/>
      <w:r w:rsidRPr="002375C0">
        <w:rPr>
          <w:b/>
          <w:color w:val="000000"/>
          <w:sz w:val="24"/>
          <w:szCs w:val="24"/>
        </w:rPr>
        <w:t>. Какие города после Великой Отечественной войны полу</w:t>
      </w:r>
      <w:r w:rsidRPr="002375C0">
        <w:rPr>
          <w:b/>
          <w:color w:val="000000"/>
          <w:sz w:val="24"/>
          <w:szCs w:val="24"/>
        </w:rPr>
        <w:softHyphen/>
        <w:t>чили звание героя?</w:t>
      </w:r>
    </w:p>
    <w:p w:rsidR="000D160F" w:rsidRPr="00490A73" w:rsidRDefault="000D160F" w:rsidP="008B5EDD">
      <w:pPr>
        <w:pStyle w:val="7"/>
        <w:numPr>
          <w:ilvl w:val="0"/>
          <w:numId w:val="62"/>
        </w:numPr>
        <w:shd w:val="clear" w:color="auto" w:fill="auto"/>
        <w:tabs>
          <w:tab w:val="left" w:pos="756"/>
          <w:tab w:val="right" w:pos="3746"/>
          <w:tab w:val="left" w:pos="3804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Новороссийск</w:t>
      </w:r>
      <w:r w:rsidRPr="00490A73">
        <w:rPr>
          <w:color w:val="000000"/>
          <w:sz w:val="24"/>
          <w:szCs w:val="24"/>
        </w:rPr>
        <w:tab/>
        <w:t>3)</w:t>
      </w:r>
      <w:r w:rsidRPr="00490A73">
        <w:rPr>
          <w:color w:val="000000"/>
          <w:sz w:val="24"/>
          <w:szCs w:val="24"/>
        </w:rPr>
        <w:tab/>
        <w:t>Владивосток</w:t>
      </w:r>
    </w:p>
    <w:p w:rsidR="000D160F" w:rsidRPr="00490A73" w:rsidRDefault="000D160F" w:rsidP="008B5EDD">
      <w:pPr>
        <w:pStyle w:val="7"/>
        <w:numPr>
          <w:ilvl w:val="0"/>
          <w:numId w:val="62"/>
        </w:numPr>
        <w:shd w:val="clear" w:color="auto" w:fill="auto"/>
        <w:tabs>
          <w:tab w:val="left" w:pos="756"/>
          <w:tab w:val="right" w:pos="3746"/>
          <w:tab w:val="left" w:pos="3804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Мурманск</w:t>
      </w:r>
      <w:r w:rsidRPr="00490A73">
        <w:rPr>
          <w:color w:val="000000"/>
          <w:sz w:val="24"/>
          <w:szCs w:val="24"/>
        </w:rPr>
        <w:tab/>
        <w:t>4)</w:t>
      </w:r>
      <w:r w:rsidRPr="00490A73">
        <w:rPr>
          <w:color w:val="000000"/>
          <w:sz w:val="24"/>
          <w:szCs w:val="24"/>
        </w:rPr>
        <w:tab/>
        <w:t>Смоленск</w:t>
      </w:r>
    </w:p>
    <w:p w:rsidR="000D160F" w:rsidRPr="002375C0" w:rsidRDefault="000D160F" w:rsidP="000D160F">
      <w:pPr>
        <w:pStyle w:val="7"/>
        <w:shd w:val="clear" w:color="auto" w:fill="auto"/>
        <w:spacing w:line="240" w:lineRule="auto"/>
        <w:ind w:left="-142" w:right="20" w:firstLine="520"/>
        <w:rPr>
          <w:b/>
          <w:sz w:val="24"/>
          <w:szCs w:val="24"/>
        </w:rPr>
      </w:pPr>
      <w:r w:rsidRPr="002375C0">
        <w:rPr>
          <w:b/>
          <w:color w:val="000000"/>
          <w:sz w:val="24"/>
          <w:szCs w:val="24"/>
        </w:rPr>
        <w:t>СЗ. Почему русские войска Ивана III одержали победу над Золотой Ордой?</w:t>
      </w:r>
    </w:p>
    <w:p w:rsidR="000D160F" w:rsidRPr="00490A73" w:rsidRDefault="000D160F" w:rsidP="008B5EDD">
      <w:pPr>
        <w:pStyle w:val="7"/>
        <w:numPr>
          <w:ilvl w:val="0"/>
          <w:numId w:val="63"/>
        </w:numPr>
        <w:shd w:val="clear" w:color="auto" w:fill="auto"/>
        <w:tabs>
          <w:tab w:val="left" w:pos="756"/>
        </w:tabs>
        <w:spacing w:line="240" w:lineRule="auto"/>
        <w:ind w:left="-142" w:right="20" w:hanging="360"/>
        <w:jc w:val="left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хан Ахмат не решился сразиться с многочисленным рус</w:t>
      </w:r>
      <w:r w:rsidRPr="00490A73">
        <w:rPr>
          <w:color w:val="000000"/>
          <w:sz w:val="24"/>
          <w:szCs w:val="24"/>
        </w:rPr>
        <w:softHyphen/>
        <w:t>ским войском</w:t>
      </w:r>
    </w:p>
    <w:p w:rsidR="000D160F" w:rsidRPr="00490A73" w:rsidRDefault="000D160F" w:rsidP="008B5EDD">
      <w:pPr>
        <w:pStyle w:val="7"/>
        <w:numPr>
          <w:ilvl w:val="0"/>
          <w:numId w:val="63"/>
        </w:numPr>
        <w:shd w:val="clear" w:color="auto" w:fill="auto"/>
        <w:tabs>
          <w:tab w:val="left" w:pos="756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Иван III был расчетливым и осторожным человеком</w:t>
      </w:r>
    </w:p>
    <w:p w:rsidR="000D160F" w:rsidRPr="00490A73" w:rsidRDefault="000D160F" w:rsidP="008B5EDD">
      <w:pPr>
        <w:pStyle w:val="7"/>
        <w:numPr>
          <w:ilvl w:val="0"/>
          <w:numId w:val="63"/>
        </w:numPr>
        <w:shd w:val="clear" w:color="auto" w:fill="auto"/>
        <w:tabs>
          <w:tab w:val="left" w:pos="756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русское войско заняло выгодную позицию</w:t>
      </w:r>
    </w:p>
    <w:p w:rsidR="000D160F" w:rsidRPr="00490A73" w:rsidRDefault="000D160F" w:rsidP="008B5EDD">
      <w:pPr>
        <w:pStyle w:val="7"/>
        <w:numPr>
          <w:ilvl w:val="0"/>
          <w:numId w:val="63"/>
        </w:numPr>
        <w:shd w:val="clear" w:color="auto" w:fill="auto"/>
        <w:tabs>
          <w:tab w:val="left" w:pos="756"/>
        </w:tabs>
        <w:spacing w:line="240" w:lineRule="auto"/>
        <w:ind w:left="-142" w:firstLine="520"/>
        <w:rPr>
          <w:sz w:val="24"/>
          <w:szCs w:val="24"/>
        </w:rPr>
      </w:pPr>
      <w:r w:rsidRPr="00490A73">
        <w:rPr>
          <w:color w:val="000000"/>
          <w:sz w:val="24"/>
          <w:szCs w:val="24"/>
        </w:rPr>
        <w:t>русские воины храбро сражались</w:t>
      </w:r>
    </w:p>
    <w:p w:rsidR="000D160F" w:rsidRDefault="000D160F" w:rsidP="000D160F">
      <w:pPr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</w:p>
    <w:p w:rsidR="00A0180D" w:rsidRDefault="00A0180D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2D5004" w:rsidRPr="00F533C1" w:rsidRDefault="002D5004" w:rsidP="002D5004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"/>
        <w:gridCol w:w="552"/>
        <w:gridCol w:w="553"/>
        <w:gridCol w:w="552"/>
        <w:gridCol w:w="552"/>
        <w:gridCol w:w="529"/>
        <w:gridCol w:w="529"/>
        <w:gridCol w:w="529"/>
        <w:gridCol w:w="529"/>
        <w:gridCol w:w="630"/>
        <w:gridCol w:w="630"/>
        <w:gridCol w:w="519"/>
        <w:gridCol w:w="519"/>
        <w:gridCol w:w="598"/>
        <w:gridCol w:w="598"/>
        <w:gridCol w:w="696"/>
        <w:gridCol w:w="696"/>
        <w:gridCol w:w="516"/>
      </w:tblGrid>
      <w:tr w:rsidR="002D5004" w:rsidRPr="00F533C1" w:rsidTr="00C33DB5">
        <w:tc>
          <w:tcPr>
            <w:tcW w:w="552" w:type="dxa"/>
          </w:tcPr>
          <w:p w:rsidR="002D5004" w:rsidRPr="00F533C1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552" w:type="dxa"/>
          </w:tcPr>
          <w:p w:rsidR="002D5004" w:rsidRPr="00F533C1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553" w:type="dxa"/>
          </w:tcPr>
          <w:p w:rsidR="002D5004" w:rsidRPr="00F533C1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2" w:type="dxa"/>
          </w:tcPr>
          <w:p w:rsidR="002D5004" w:rsidRPr="00F533C1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552" w:type="dxa"/>
          </w:tcPr>
          <w:p w:rsidR="002D5004" w:rsidRPr="00F533C1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529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529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529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529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630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630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519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519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598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598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696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96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516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</w:tr>
      <w:tr w:rsidR="002D5004" w:rsidRPr="00F533C1" w:rsidTr="00C33DB5">
        <w:tc>
          <w:tcPr>
            <w:tcW w:w="552" w:type="dxa"/>
          </w:tcPr>
          <w:p w:rsidR="002D5004" w:rsidRPr="00F533C1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" w:type="dxa"/>
          </w:tcPr>
          <w:p w:rsidR="002D5004" w:rsidRPr="00F533C1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3" w:type="dxa"/>
          </w:tcPr>
          <w:p w:rsidR="002D5004" w:rsidRPr="00F533C1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" w:type="dxa"/>
          </w:tcPr>
          <w:p w:rsidR="002D5004" w:rsidRPr="00F533C1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696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</w:t>
            </w:r>
          </w:p>
        </w:tc>
        <w:tc>
          <w:tcPr>
            <w:tcW w:w="516" w:type="dxa"/>
          </w:tcPr>
          <w:p w:rsidR="002D5004" w:rsidRDefault="002D5004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</w:tbl>
    <w:p w:rsidR="002D5004" w:rsidRPr="00A0180D" w:rsidRDefault="002D5004" w:rsidP="002D5004">
      <w:pPr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18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2D5004" w:rsidRDefault="002D5004" w:rsidP="002D5004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30"/>
        <w:gridCol w:w="630"/>
      </w:tblGrid>
      <w:tr w:rsidR="002D275E" w:rsidRPr="00F533C1" w:rsidTr="002D275E">
        <w:tc>
          <w:tcPr>
            <w:tcW w:w="442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442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442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2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442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534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534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А11</w:t>
            </w:r>
          </w:p>
        </w:tc>
      </w:tr>
      <w:tr w:rsidR="002D275E" w:rsidRPr="00F533C1" w:rsidTr="002D275E">
        <w:tc>
          <w:tcPr>
            <w:tcW w:w="442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Pr="00F533C1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42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34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34" w:type="dxa"/>
          </w:tcPr>
          <w:p w:rsidR="002D275E" w:rsidRDefault="002D275E" w:rsidP="002D500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</w:tbl>
    <w:p w:rsidR="00A0180D" w:rsidRDefault="00A0180D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"/>
        <w:gridCol w:w="505"/>
        <w:gridCol w:w="580"/>
        <w:gridCol w:w="580"/>
        <w:gridCol w:w="1452"/>
        <w:gridCol w:w="1452"/>
        <w:gridCol w:w="1461"/>
      </w:tblGrid>
      <w:tr w:rsidR="002D275E" w:rsidTr="00945083">
        <w:tc>
          <w:tcPr>
            <w:tcW w:w="505" w:type="dxa"/>
          </w:tcPr>
          <w:p w:rsidR="002D275E" w:rsidRDefault="002D275E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505" w:type="dxa"/>
          </w:tcPr>
          <w:p w:rsidR="002D275E" w:rsidRDefault="002D275E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580" w:type="dxa"/>
          </w:tcPr>
          <w:p w:rsidR="002D275E" w:rsidRDefault="002D275E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580" w:type="dxa"/>
          </w:tcPr>
          <w:p w:rsidR="002D275E" w:rsidRDefault="002D275E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52" w:type="dxa"/>
          </w:tcPr>
          <w:p w:rsidR="002D275E" w:rsidRDefault="002D275E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52" w:type="dxa"/>
          </w:tcPr>
          <w:p w:rsidR="002D275E" w:rsidRDefault="002D275E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61" w:type="dxa"/>
          </w:tcPr>
          <w:p w:rsidR="002D275E" w:rsidRDefault="002D275E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</w:tr>
      <w:tr w:rsidR="002D275E" w:rsidTr="00945083">
        <w:tc>
          <w:tcPr>
            <w:tcW w:w="505" w:type="dxa"/>
          </w:tcPr>
          <w:p w:rsidR="002D275E" w:rsidRDefault="002D275E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05" w:type="dxa"/>
          </w:tcPr>
          <w:p w:rsidR="002D275E" w:rsidRDefault="002D275E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80" w:type="dxa"/>
          </w:tcPr>
          <w:p w:rsidR="002D275E" w:rsidRDefault="002D275E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580" w:type="dxa"/>
          </w:tcPr>
          <w:p w:rsidR="002D275E" w:rsidRDefault="002D275E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452" w:type="dxa"/>
          </w:tcPr>
          <w:p w:rsidR="002D275E" w:rsidRDefault="002D275E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три правильных ответа, 1 балл – два правильных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</w:t>
            </w:r>
          </w:p>
        </w:tc>
        <w:tc>
          <w:tcPr>
            <w:tcW w:w="1452" w:type="dxa"/>
          </w:tcPr>
          <w:p w:rsidR="002D275E" w:rsidRDefault="002D275E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три правильных ответа, 1 балл – два правильных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</w:t>
            </w:r>
          </w:p>
        </w:tc>
        <w:tc>
          <w:tcPr>
            <w:tcW w:w="1461" w:type="dxa"/>
          </w:tcPr>
          <w:p w:rsidR="002D275E" w:rsidRDefault="002D275E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два правильных ответа, 1 балл – один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</w:t>
            </w:r>
          </w:p>
        </w:tc>
      </w:tr>
    </w:tbl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19- 21 баллов – отметка «5»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16 - 18 баллов - отметка «4»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 – 15 баллов - отметка «3»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11 баллов - отметка «2»</w:t>
      </w:r>
    </w:p>
    <w:p w:rsidR="002D275E" w:rsidRDefault="002D275E" w:rsidP="000E5129">
      <w:pPr>
        <w:rPr>
          <w:rFonts w:ascii="Times New Roman" w:hAnsi="Times New Roman"/>
          <w:b/>
          <w:sz w:val="28"/>
          <w:szCs w:val="28"/>
        </w:rPr>
      </w:pPr>
    </w:p>
    <w:p w:rsidR="000E5129" w:rsidRPr="0040369C" w:rsidRDefault="000E5129" w:rsidP="000E5129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2D275E" w:rsidRDefault="002D275E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2D275E" w:rsidRDefault="002D275E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2D275E" w:rsidRDefault="002D275E" w:rsidP="00945083">
      <w:pPr>
        <w:rPr>
          <w:rFonts w:ascii="Times New Roman" w:hAnsi="Times New Roman"/>
          <w:b/>
          <w:sz w:val="28"/>
          <w:szCs w:val="28"/>
        </w:rPr>
      </w:pPr>
    </w:p>
    <w:p w:rsidR="00D87BC2" w:rsidRDefault="00D87BC2" w:rsidP="000B6C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02A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</w:t>
      </w:r>
      <w:r>
        <w:rPr>
          <w:rFonts w:ascii="Times New Roman" w:hAnsi="Times New Roman" w:cs="Times New Roman"/>
          <w:b/>
          <w:sz w:val="24"/>
          <w:szCs w:val="24"/>
        </w:rPr>
        <w:t>по теме «Мы строим будущее России»</w:t>
      </w:r>
      <w:r w:rsidR="000B6C69">
        <w:rPr>
          <w:rFonts w:ascii="Times New Roman" w:hAnsi="Times New Roman" w:cs="Times New Roman"/>
          <w:b/>
          <w:sz w:val="24"/>
          <w:szCs w:val="24"/>
        </w:rPr>
        <w:t>.</w:t>
      </w:r>
    </w:p>
    <w:p w:rsidR="00B01013" w:rsidRPr="001335B3" w:rsidRDefault="00B01013" w:rsidP="00B010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обобщить и проверить знания и умения по теме.</w:t>
      </w:r>
    </w:p>
    <w:p w:rsidR="00D87BC2" w:rsidRPr="009E0A94" w:rsidRDefault="00D87BC2" w:rsidP="00D87BC2">
      <w:pPr>
        <w:rPr>
          <w:rFonts w:ascii="Times New Roman" w:hAnsi="Times New Roman" w:cs="Times New Roman"/>
          <w:b/>
          <w:sz w:val="24"/>
          <w:szCs w:val="24"/>
        </w:rPr>
      </w:pP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proofErr w:type="gramStart"/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1</w:t>
      </w:r>
      <w:proofErr w:type="gramEnd"/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. Когда Советский Союз распался на 15 независимых го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softHyphen/>
        <w:t>сударств?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в 1917 г.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ab/>
        <w:t>3) в 1980 г.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в 1961 г.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ab/>
        <w:t>4) в 1991 г.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proofErr w:type="gramStart"/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2</w:t>
      </w:r>
      <w:proofErr w:type="gramEnd"/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Что такое перестройка?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независимость государства от других государств во внеш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softHyphen/>
        <w:t>них отношениях и внутренних делах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реформы, направленные на качественное изменение раз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softHyphen/>
        <w:t>вития страны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открытая критика и обсуждение недостатков в жизни общества</w:t>
      </w:r>
    </w:p>
    <w:p w:rsidR="00D87BC2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резкое ухудшение экономического состояния страны 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АЗ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. Как стала называться наша страна с 1991 г.?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Российская Федерация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Союз Советских Социалистических Республик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Российская империя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Российская республика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proofErr w:type="gramStart"/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4</w:t>
      </w:r>
      <w:proofErr w:type="gramEnd"/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. Кто был первым Президентом Российской Федерации?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 М.С. Горбачев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>3)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Б.Н.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ab/>
        <w:t>Ельцин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И.В. Сталин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4)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А.Д.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ab/>
        <w:t>Сахаров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А5.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Какой академик выступил на I Съезде народных депутатов с резкой критикой политики правительства?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.П. Королев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>3)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И.В.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ab/>
        <w:t>Курчатов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2) А.Д. Сахаров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>4)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П.Л.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ab/>
        <w:t>Капица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proofErr w:type="gramStart"/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6</w:t>
      </w:r>
      <w:proofErr w:type="gramEnd"/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Что такое суверенитет?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независимость государства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отсутствие товаров народного потребления на рынке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отк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рытая критика недостатков в жизн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и общества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резкий спад в экономической жизни страны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В</w:t>
      </w:r>
      <w:proofErr w:type="gramStart"/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1</w:t>
      </w:r>
      <w:proofErr w:type="gramEnd"/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. Какое утверждение относится к продовольственной безо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softHyphen/>
        <w:t>пасности страны?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для того чтобы урожай был богаче, необходимо исполь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softHyphen/>
        <w:t>зовать как можно больше удобрений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страна сама должна производить для себя продукты питания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чтобы прокормить наше многочисленное население, не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softHyphen/>
        <w:t>обходимо закупать продукты питания за рубежом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население страны должно обеспечивать себя продуктами из личных подсобных хозяйств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В</w:t>
      </w:r>
      <w:proofErr w:type="gramStart"/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2</w:t>
      </w:r>
      <w:proofErr w:type="gramEnd"/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. Какое мероприятие не относится к социально ответствен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деятельности предприятия?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внедрение в производство научных разработок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сохранение экологической среды региона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забота о ветеранах производства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сокращение рабочих мест на предприятии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ВЗ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. Какой народный промысел возник в селе Богородское?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кружево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игрушка, вырезанная из дерева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посуда из белой глины, расписанная синей краской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расписной платок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В</w:t>
      </w:r>
      <w:proofErr w:type="gramStart"/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4</w:t>
      </w:r>
      <w:proofErr w:type="gramEnd"/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Каким праздником заканчивается Московский Пасхаль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фестиваль?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День народного единства (4 ноября)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2)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День независимости России (12 июня)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День Победы (9 мая)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День защитника Отечества (23 февраля)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С</w:t>
      </w:r>
      <w:proofErr w:type="gramStart"/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1</w:t>
      </w:r>
      <w:proofErr w:type="gramEnd"/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Какие проблемы в экономике нашей страны возникли в 1980-е гг</w:t>
      </w:r>
      <w:r w:rsidRPr="00CC4D24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г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из магазинов практически исчезли продукты питания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сельское хозяйство страны находилось в упадке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отечественные товары были низкого качества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велась борьба с неграмотностью людей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С</w:t>
      </w:r>
      <w:proofErr w:type="gramStart"/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2</w:t>
      </w:r>
      <w:proofErr w:type="gramEnd"/>
      <w:r w:rsidRPr="00B01013"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Какие политические преобразования произошли в стране в 1980-1990 гг.?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была объявлена перестройка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главным средством демократизации стала гласность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в некоторых промышленных городах было введено чрез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softHyphen/>
        <w:t>вычайное положение</w:t>
      </w:r>
    </w:p>
    <w:p w:rsidR="00D87BC2" w:rsidRPr="00CC4D24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4)</w:t>
      </w:r>
      <w:r w:rsidRPr="00CC4D24">
        <w:rPr>
          <w:rFonts w:ascii="Times New Roman" w:eastAsia="Times New Roman" w:hAnsi="Times New Roman" w:cs="Times New Roman"/>
          <w:color w:val="000000"/>
          <w:lang w:eastAsia="ru-RU"/>
        </w:rPr>
        <w:t xml:space="preserve"> Советский Союз распался на 15 независимых государств </w:t>
      </w:r>
    </w:p>
    <w:p w:rsidR="00D87BC2" w:rsidRDefault="00D87BC2" w:rsidP="00D87BC2">
      <w:pPr>
        <w:rPr>
          <w:rFonts w:ascii="Times New Roman" w:hAnsi="Times New Roman" w:cs="Times New Roman"/>
        </w:rPr>
      </w:pPr>
    </w:p>
    <w:p w:rsidR="00A0180D" w:rsidRDefault="00A0180D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D87BC2" w:rsidRPr="00F533C1" w:rsidRDefault="00D87BC2" w:rsidP="00D87BC2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9"/>
        <w:gridCol w:w="860"/>
        <w:gridCol w:w="860"/>
        <w:gridCol w:w="860"/>
        <w:gridCol w:w="852"/>
        <w:gridCol w:w="852"/>
        <w:gridCol w:w="852"/>
        <w:gridCol w:w="852"/>
        <w:gridCol w:w="858"/>
        <w:gridCol w:w="858"/>
        <w:gridCol w:w="858"/>
        <w:gridCol w:w="858"/>
      </w:tblGrid>
      <w:tr w:rsidR="00D87BC2" w:rsidRPr="00F533C1" w:rsidTr="00D87BC2">
        <w:tc>
          <w:tcPr>
            <w:tcW w:w="859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60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60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0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2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85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85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8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858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8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8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</w:tr>
      <w:tr w:rsidR="00D87BC2" w:rsidRPr="00F533C1" w:rsidTr="00D87BC2">
        <w:tc>
          <w:tcPr>
            <w:tcW w:w="859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8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858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</w:t>
            </w:r>
          </w:p>
        </w:tc>
      </w:tr>
    </w:tbl>
    <w:p w:rsidR="00D87BC2" w:rsidRDefault="00D87BC2" w:rsidP="00D87BC2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87BC2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7BC2" w:rsidRPr="0013176A" w:rsidRDefault="00D87BC2" w:rsidP="00D87BC2">
      <w:pPr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17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D87BC2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742"/>
        <w:gridCol w:w="742"/>
        <w:gridCol w:w="742"/>
        <w:gridCol w:w="736"/>
        <w:gridCol w:w="736"/>
        <w:gridCol w:w="732"/>
        <w:gridCol w:w="732"/>
        <w:gridCol w:w="736"/>
        <w:gridCol w:w="736"/>
        <w:gridCol w:w="1452"/>
        <w:gridCol w:w="1452"/>
      </w:tblGrid>
      <w:tr w:rsidR="00D87BC2" w:rsidRPr="00F533C1" w:rsidTr="00945083">
        <w:tc>
          <w:tcPr>
            <w:tcW w:w="741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42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742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42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736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736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73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3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736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736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5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5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</w:tr>
      <w:tr w:rsidR="00D87BC2" w:rsidRPr="00F533C1" w:rsidTr="00945083">
        <w:tc>
          <w:tcPr>
            <w:tcW w:w="741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42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42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42" w:type="dxa"/>
          </w:tcPr>
          <w:p w:rsidR="00D87BC2" w:rsidRPr="00F533C1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36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36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3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3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36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736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45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балл – два правильных ответа</w:t>
            </w:r>
          </w:p>
        </w:tc>
        <w:tc>
          <w:tcPr>
            <w:tcW w:w="1452" w:type="dxa"/>
          </w:tcPr>
          <w:p w:rsidR="00D87BC2" w:rsidRDefault="00D87BC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балл – два правильных ответа</w:t>
            </w:r>
          </w:p>
        </w:tc>
      </w:tr>
    </w:tbl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13- 14 баллов – отметка «5»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10 - 12 баллов - отметка «4»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 – 9 баллов - отметка «3»</w:t>
      </w:r>
    </w:p>
    <w:p w:rsidR="00945083" w:rsidRDefault="00945083" w:rsidP="00945083">
      <w:pPr>
        <w:ind w:left="-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Менее 7 баллов - отметка «2»</w:t>
      </w:r>
    </w:p>
    <w:p w:rsidR="00A0180D" w:rsidRDefault="00A0180D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0E5129" w:rsidRPr="0040369C" w:rsidRDefault="000E5129" w:rsidP="000E5129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A0180D" w:rsidRDefault="00A0180D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A0180D" w:rsidRDefault="00A0180D" w:rsidP="000E5129">
      <w:pPr>
        <w:rPr>
          <w:rFonts w:ascii="Times New Roman" w:hAnsi="Times New Roman"/>
          <w:b/>
          <w:sz w:val="28"/>
          <w:szCs w:val="28"/>
        </w:rPr>
      </w:pPr>
    </w:p>
    <w:p w:rsidR="00A0180D" w:rsidRDefault="00A0180D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D87BC2" w:rsidRPr="000B6C69" w:rsidRDefault="00D87BC2" w:rsidP="00D87BC2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0B6C69">
        <w:rPr>
          <w:rFonts w:ascii="Times New Roman" w:hAnsi="Times New Roman"/>
          <w:b/>
          <w:sz w:val="24"/>
          <w:szCs w:val="24"/>
        </w:rPr>
        <w:t>Итоговая контрольная работа</w:t>
      </w:r>
      <w:r w:rsidR="000B6C69" w:rsidRPr="000B6C69">
        <w:rPr>
          <w:rFonts w:ascii="Times New Roman" w:hAnsi="Times New Roman"/>
          <w:b/>
          <w:sz w:val="24"/>
          <w:szCs w:val="24"/>
        </w:rPr>
        <w:t>.</w:t>
      </w:r>
    </w:p>
    <w:p w:rsidR="00B01013" w:rsidRPr="001335B3" w:rsidRDefault="00B01013" w:rsidP="00B010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обобщить и проверить знания и умения по всем темам</w:t>
      </w:r>
    </w:p>
    <w:p w:rsidR="00B01013" w:rsidRDefault="00B01013" w:rsidP="00B01013">
      <w:pPr>
        <w:jc w:val="left"/>
        <w:rPr>
          <w:rFonts w:ascii="Times New Roman" w:hAnsi="Times New Roman"/>
          <w:b/>
          <w:sz w:val="28"/>
          <w:szCs w:val="28"/>
        </w:rPr>
      </w:pPr>
    </w:p>
    <w:p w:rsidR="00D87BC2" w:rsidRPr="00A15137" w:rsidRDefault="00D87BC2" w:rsidP="00D87BC2">
      <w:pPr>
        <w:pStyle w:val="40"/>
        <w:shd w:val="clear" w:color="auto" w:fill="auto"/>
        <w:tabs>
          <w:tab w:val="left" w:pos="681"/>
        </w:tabs>
        <w:spacing w:line="240" w:lineRule="auto"/>
        <w:ind w:left="-142" w:firstLine="0"/>
        <w:rPr>
          <w:sz w:val="24"/>
          <w:szCs w:val="24"/>
        </w:rPr>
      </w:pPr>
      <w:r>
        <w:rPr>
          <w:sz w:val="24"/>
          <w:szCs w:val="24"/>
        </w:rPr>
        <w:t>1 вариант</w:t>
      </w:r>
    </w:p>
    <w:p w:rsidR="00D87BC2" w:rsidRPr="00A15137" w:rsidRDefault="00D87BC2" w:rsidP="00D87BC2">
      <w:pPr>
        <w:ind w:left="-142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A15137">
        <w:rPr>
          <w:rFonts w:ascii="Times New Roman" w:hAnsi="Times New Roman"/>
          <w:sz w:val="24"/>
          <w:szCs w:val="24"/>
        </w:rPr>
        <w:t>. Как называется основной закон нашей страны?</w:t>
      </w:r>
    </w:p>
    <w:p w:rsidR="00D87BC2" w:rsidRPr="00A15137" w:rsidRDefault="00D87BC2" w:rsidP="008B5EDD">
      <w:pPr>
        <w:widowControl w:val="0"/>
        <w:numPr>
          <w:ilvl w:val="0"/>
          <w:numId w:val="64"/>
        </w:numPr>
        <w:tabs>
          <w:tab w:val="left" w:pos="681"/>
          <w:tab w:val="left" w:pos="3406"/>
        </w:tabs>
        <w:ind w:left="-142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федеральный закон</w:t>
      </w:r>
      <w:r w:rsidRPr="00A15137">
        <w:rPr>
          <w:rFonts w:ascii="Times New Roman" w:hAnsi="Times New Roman"/>
          <w:sz w:val="24"/>
          <w:szCs w:val="24"/>
        </w:rPr>
        <w:tab/>
        <w:t>3) декларация</w:t>
      </w:r>
    </w:p>
    <w:p w:rsidR="00D87BC2" w:rsidRPr="00A15137" w:rsidRDefault="00D87BC2" w:rsidP="008B5EDD">
      <w:pPr>
        <w:widowControl w:val="0"/>
        <w:numPr>
          <w:ilvl w:val="0"/>
          <w:numId w:val="64"/>
        </w:numPr>
        <w:tabs>
          <w:tab w:val="left" w:pos="681"/>
          <w:tab w:val="left" w:pos="3406"/>
        </w:tabs>
        <w:ind w:left="-142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конституция</w:t>
      </w:r>
      <w:r w:rsidRPr="00A15137">
        <w:rPr>
          <w:rFonts w:ascii="Times New Roman" w:hAnsi="Times New Roman"/>
          <w:sz w:val="24"/>
          <w:szCs w:val="24"/>
        </w:rPr>
        <w:tab/>
        <w:t>4) конвенция</w:t>
      </w:r>
    </w:p>
    <w:p w:rsidR="00D87BC2" w:rsidRPr="00A15137" w:rsidRDefault="00D87BC2" w:rsidP="00D87BC2">
      <w:pPr>
        <w:ind w:left="-142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A15137">
        <w:rPr>
          <w:rFonts w:ascii="Times New Roman" w:hAnsi="Times New Roman"/>
          <w:sz w:val="24"/>
          <w:szCs w:val="24"/>
        </w:rPr>
        <w:t>. Кто является главой нашего государства?</w:t>
      </w:r>
    </w:p>
    <w:p w:rsidR="00D87BC2" w:rsidRPr="00A15137" w:rsidRDefault="00D87BC2" w:rsidP="008B5EDD">
      <w:pPr>
        <w:widowControl w:val="0"/>
        <w:numPr>
          <w:ilvl w:val="0"/>
          <w:numId w:val="65"/>
        </w:numPr>
        <w:tabs>
          <w:tab w:val="left" w:pos="681"/>
          <w:tab w:val="left" w:pos="3406"/>
        </w:tabs>
        <w:ind w:left="-142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император</w:t>
      </w:r>
      <w:r w:rsidRPr="00A15137">
        <w:rPr>
          <w:rFonts w:ascii="Times New Roman" w:hAnsi="Times New Roman"/>
          <w:sz w:val="24"/>
          <w:szCs w:val="24"/>
        </w:rPr>
        <w:tab/>
        <w:t>3) президент</w:t>
      </w:r>
    </w:p>
    <w:p w:rsidR="00D87BC2" w:rsidRPr="00A15137" w:rsidRDefault="00D87BC2" w:rsidP="008B5EDD">
      <w:pPr>
        <w:widowControl w:val="0"/>
        <w:numPr>
          <w:ilvl w:val="0"/>
          <w:numId w:val="65"/>
        </w:numPr>
        <w:tabs>
          <w:tab w:val="left" w:pos="681"/>
          <w:tab w:val="left" w:pos="3406"/>
        </w:tabs>
        <w:ind w:left="-142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король</w:t>
      </w:r>
      <w:r w:rsidRPr="00A15137">
        <w:rPr>
          <w:rFonts w:ascii="Times New Roman" w:hAnsi="Times New Roman"/>
          <w:sz w:val="24"/>
          <w:szCs w:val="24"/>
        </w:rPr>
        <w:tab/>
        <w:t>4)султан</w:t>
      </w:r>
    </w:p>
    <w:p w:rsidR="00D87BC2" w:rsidRPr="00A15137" w:rsidRDefault="00D87BC2" w:rsidP="00D87BC2">
      <w:pPr>
        <w:ind w:left="-142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АЗ</w:t>
      </w:r>
      <w:r w:rsidRPr="00A15137">
        <w:rPr>
          <w:rFonts w:ascii="Times New Roman" w:hAnsi="Times New Roman"/>
          <w:sz w:val="24"/>
          <w:szCs w:val="24"/>
        </w:rPr>
        <w:t>. Что означает выражение «до нашей эры»?</w:t>
      </w:r>
    </w:p>
    <w:p w:rsidR="00D87BC2" w:rsidRPr="00A15137" w:rsidRDefault="00D87BC2" w:rsidP="008B5EDD">
      <w:pPr>
        <w:widowControl w:val="0"/>
        <w:numPr>
          <w:ilvl w:val="0"/>
          <w:numId w:val="66"/>
        </w:numPr>
        <w:tabs>
          <w:tab w:val="left" w:pos="681"/>
        </w:tabs>
        <w:ind w:left="-142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в прошлом веке</w:t>
      </w:r>
    </w:p>
    <w:p w:rsidR="00D87BC2" w:rsidRPr="00A15137" w:rsidRDefault="00D87BC2" w:rsidP="008B5EDD">
      <w:pPr>
        <w:widowControl w:val="0"/>
        <w:numPr>
          <w:ilvl w:val="0"/>
          <w:numId w:val="66"/>
        </w:numPr>
        <w:tabs>
          <w:tab w:val="left" w:pos="681"/>
        </w:tabs>
        <w:ind w:left="-142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в прошлом тысячелетии</w:t>
      </w:r>
    </w:p>
    <w:p w:rsidR="00D87BC2" w:rsidRPr="00A15137" w:rsidRDefault="00D87BC2" w:rsidP="008B5EDD">
      <w:pPr>
        <w:widowControl w:val="0"/>
        <w:numPr>
          <w:ilvl w:val="0"/>
          <w:numId w:val="66"/>
        </w:numPr>
        <w:tabs>
          <w:tab w:val="left" w:pos="681"/>
        </w:tabs>
        <w:ind w:left="-142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до Рождества Христова</w:t>
      </w:r>
    </w:p>
    <w:p w:rsidR="00D87BC2" w:rsidRPr="00A15137" w:rsidRDefault="00D87BC2" w:rsidP="008B5EDD">
      <w:pPr>
        <w:widowControl w:val="0"/>
        <w:numPr>
          <w:ilvl w:val="0"/>
          <w:numId w:val="66"/>
        </w:numPr>
        <w:tabs>
          <w:tab w:val="left" w:pos="681"/>
        </w:tabs>
        <w:ind w:left="-142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после Рождества Христова</w:t>
      </w:r>
    </w:p>
    <w:p w:rsidR="00D87BC2" w:rsidRPr="00A15137" w:rsidRDefault="00D87BC2" w:rsidP="00D87BC2">
      <w:pPr>
        <w:ind w:left="-142" w:firstLine="34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lastRenderedPageBreak/>
        <w:t>А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C23090">
        <w:rPr>
          <w:rFonts w:ascii="Times New Roman" w:hAnsi="Times New Roman"/>
          <w:b/>
          <w:sz w:val="24"/>
          <w:szCs w:val="24"/>
        </w:rPr>
        <w:t xml:space="preserve">. </w:t>
      </w:r>
      <w:r w:rsidRPr="00A15137">
        <w:rPr>
          <w:rFonts w:ascii="Times New Roman" w:hAnsi="Times New Roman"/>
          <w:sz w:val="24"/>
          <w:szCs w:val="24"/>
        </w:rPr>
        <w:t>Какая характеристика относится к тундре?</w:t>
      </w:r>
    </w:p>
    <w:p w:rsidR="00D87BC2" w:rsidRDefault="00D87BC2" w:rsidP="00D87BC2">
      <w:pPr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A15137">
        <w:rPr>
          <w:rFonts w:ascii="Times New Roman" w:hAnsi="Times New Roman"/>
          <w:sz w:val="24"/>
          <w:szCs w:val="24"/>
        </w:rPr>
        <w:t>солнце никогда не поднимается высоко над горизонтом; из растительности на камнях</w:t>
      </w:r>
      <w:r>
        <w:rPr>
          <w:rFonts w:ascii="Times New Roman" w:hAnsi="Times New Roman"/>
          <w:sz w:val="24"/>
          <w:szCs w:val="24"/>
        </w:rPr>
        <w:t xml:space="preserve"> встречаются лишайники; животные </w:t>
      </w:r>
      <w:r w:rsidRPr="00A15137">
        <w:rPr>
          <w:rFonts w:ascii="Times New Roman" w:hAnsi="Times New Roman"/>
          <w:sz w:val="24"/>
          <w:szCs w:val="24"/>
        </w:rPr>
        <w:t>питаются рыбой</w:t>
      </w:r>
    </w:p>
    <w:p w:rsidR="00D87BC2" w:rsidRDefault="00D87BC2" w:rsidP="00D87BC2">
      <w:pPr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A15137">
        <w:rPr>
          <w:rFonts w:ascii="Times New Roman" w:hAnsi="Times New Roman"/>
          <w:sz w:val="24"/>
          <w:szCs w:val="24"/>
        </w:rPr>
        <w:t>короткое лето; земля оттаивает на 1,5 м в глубину; вода не впитывается, поэтому там много болот; растения сте</w:t>
      </w:r>
      <w:r w:rsidRPr="00A15137">
        <w:rPr>
          <w:rFonts w:ascii="Times New Roman" w:hAnsi="Times New Roman"/>
          <w:sz w:val="24"/>
          <w:szCs w:val="24"/>
        </w:rPr>
        <w:softHyphen/>
        <w:t>лются по земле</w:t>
      </w:r>
    </w:p>
    <w:p w:rsidR="00D87BC2" w:rsidRDefault="00D87BC2" w:rsidP="00D87BC2">
      <w:pPr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Pr="00A15137">
        <w:rPr>
          <w:rFonts w:ascii="Times New Roman" w:hAnsi="Times New Roman"/>
          <w:sz w:val="24"/>
          <w:szCs w:val="24"/>
        </w:rPr>
        <w:t>лето теплое, но зима суровая; преобладают хвойные ра</w:t>
      </w:r>
      <w:r w:rsidRPr="00A15137">
        <w:rPr>
          <w:rFonts w:ascii="Times New Roman" w:hAnsi="Times New Roman"/>
          <w:sz w:val="24"/>
          <w:szCs w:val="24"/>
        </w:rPr>
        <w:softHyphen/>
        <w:t>стения, так как они менее требовательны к теплу; живот</w:t>
      </w:r>
      <w:r w:rsidRPr="00A15137">
        <w:rPr>
          <w:rFonts w:ascii="Times New Roman" w:hAnsi="Times New Roman"/>
          <w:sz w:val="24"/>
          <w:szCs w:val="24"/>
        </w:rPr>
        <w:softHyphen/>
        <w:t>ный мир разнообразен</w:t>
      </w:r>
    </w:p>
    <w:p w:rsidR="00D87BC2" w:rsidRPr="00A15137" w:rsidRDefault="00D87BC2" w:rsidP="00D87BC2">
      <w:pPr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Pr="00A15137">
        <w:rPr>
          <w:rFonts w:ascii="Times New Roman" w:hAnsi="Times New Roman"/>
          <w:sz w:val="24"/>
          <w:szCs w:val="24"/>
        </w:rPr>
        <w:t>леса образованы теплолюбивыми широколиственными растениями; растительный и животный мир богат и раз</w:t>
      </w:r>
      <w:r w:rsidRPr="00A15137">
        <w:rPr>
          <w:rFonts w:ascii="Times New Roman" w:hAnsi="Times New Roman"/>
          <w:sz w:val="24"/>
          <w:szCs w:val="24"/>
        </w:rPr>
        <w:softHyphen/>
        <w:t>нообразен</w:t>
      </w:r>
    </w:p>
    <w:p w:rsidR="00D87BC2" w:rsidRPr="00A15137" w:rsidRDefault="00D87BC2" w:rsidP="00D87BC2">
      <w:pPr>
        <w:ind w:left="-142" w:right="20" w:firstLine="34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А5</w:t>
      </w:r>
      <w:r w:rsidRPr="00A15137">
        <w:rPr>
          <w:rFonts w:ascii="Times New Roman" w:hAnsi="Times New Roman"/>
          <w:sz w:val="24"/>
          <w:szCs w:val="24"/>
        </w:rPr>
        <w:t>. Какая равнина раскинулась от западных границ России до Уральских гор?</w:t>
      </w:r>
    </w:p>
    <w:p w:rsidR="00D87BC2" w:rsidRPr="00A15137" w:rsidRDefault="00D87BC2" w:rsidP="008B5EDD">
      <w:pPr>
        <w:widowControl w:val="0"/>
        <w:numPr>
          <w:ilvl w:val="0"/>
          <w:numId w:val="67"/>
        </w:numPr>
        <w:tabs>
          <w:tab w:val="left" w:pos="878"/>
        </w:tabs>
        <w:ind w:left="720" w:hanging="3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Восточно-Европейская</w:t>
      </w:r>
    </w:p>
    <w:p w:rsidR="00D87BC2" w:rsidRPr="00A15137" w:rsidRDefault="00D87BC2" w:rsidP="008B5EDD">
      <w:pPr>
        <w:widowControl w:val="0"/>
        <w:numPr>
          <w:ilvl w:val="0"/>
          <w:numId w:val="67"/>
        </w:numPr>
        <w:tabs>
          <w:tab w:val="left" w:pos="878"/>
        </w:tabs>
        <w:ind w:left="720" w:hanging="3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Приволжская</w:t>
      </w:r>
    </w:p>
    <w:p w:rsidR="00D87BC2" w:rsidRPr="00A15137" w:rsidRDefault="00D87BC2" w:rsidP="008B5EDD">
      <w:pPr>
        <w:widowControl w:val="0"/>
        <w:numPr>
          <w:ilvl w:val="0"/>
          <w:numId w:val="67"/>
        </w:numPr>
        <w:tabs>
          <w:tab w:val="left" w:pos="878"/>
        </w:tabs>
        <w:ind w:left="720" w:hanging="3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Среднесибирское плоскогорье</w:t>
      </w:r>
    </w:p>
    <w:p w:rsidR="00D87BC2" w:rsidRPr="00A15137" w:rsidRDefault="00D87BC2" w:rsidP="008B5EDD">
      <w:pPr>
        <w:widowControl w:val="0"/>
        <w:numPr>
          <w:ilvl w:val="0"/>
          <w:numId w:val="67"/>
        </w:numPr>
        <w:tabs>
          <w:tab w:val="left" w:pos="878"/>
        </w:tabs>
        <w:ind w:left="720" w:hanging="3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Западно-Сибирская</w:t>
      </w:r>
    </w:p>
    <w:p w:rsidR="00D87BC2" w:rsidRPr="00A15137" w:rsidRDefault="00D87BC2" w:rsidP="00D87BC2">
      <w:pPr>
        <w:ind w:left="-142" w:firstLine="34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6</w:t>
      </w:r>
      <w:proofErr w:type="gramEnd"/>
      <w:r w:rsidRPr="00A15137">
        <w:rPr>
          <w:rFonts w:ascii="Times New Roman" w:hAnsi="Times New Roman"/>
          <w:sz w:val="24"/>
          <w:szCs w:val="24"/>
        </w:rPr>
        <w:t>. Какое животное называют «кораблем пустыни»?</w:t>
      </w:r>
    </w:p>
    <w:p w:rsidR="00D87BC2" w:rsidRPr="00B01013" w:rsidRDefault="00B01013" w:rsidP="00B01013">
      <w:pPr>
        <w:pStyle w:val="a3"/>
        <w:widowControl w:val="0"/>
        <w:tabs>
          <w:tab w:val="left" w:pos="361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D87BC2" w:rsidRPr="00B01013">
        <w:rPr>
          <w:rFonts w:ascii="Times New Roman" w:hAnsi="Times New Roman"/>
          <w:sz w:val="24"/>
          <w:szCs w:val="24"/>
        </w:rPr>
        <w:t>сайгака</w:t>
      </w:r>
      <w:r w:rsidR="00D87BC2" w:rsidRPr="00B01013">
        <w:rPr>
          <w:rFonts w:ascii="Times New Roman" w:hAnsi="Times New Roman"/>
          <w:sz w:val="24"/>
          <w:szCs w:val="24"/>
        </w:rPr>
        <w:tab/>
        <w:t>3) корсака</w:t>
      </w:r>
    </w:p>
    <w:p w:rsidR="00D87BC2" w:rsidRPr="00A15137" w:rsidRDefault="00B01013" w:rsidP="00B01013">
      <w:pPr>
        <w:widowControl w:val="0"/>
        <w:tabs>
          <w:tab w:val="left" w:pos="1548"/>
          <w:tab w:val="left" w:pos="3614"/>
        </w:tabs>
        <w:ind w:left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2)</w:t>
      </w:r>
      <w:r w:rsidR="00D87BC2" w:rsidRPr="00A15137">
        <w:rPr>
          <w:rFonts w:ascii="Times New Roman" w:hAnsi="Times New Roman"/>
          <w:sz w:val="24"/>
          <w:szCs w:val="24"/>
        </w:rPr>
        <w:t>верблюда</w:t>
      </w:r>
      <w:r w:rsidR="00D87BC2" w:rsidRPr="00A15137">
        <w:rPr>
          <w:rFonts w:ascii="Times New Roman" w:hAnsi="Times New Roman"/>
          <w:sz w:val="24"/>
          <w:szCs w:val="24"/>
        </w:rPr>
        <w:tab/>
        <w:t>4) варана</w:t>
      </w:r>
    </w:p>
    <w:p w:rsidR="00D87BC2" w:rsidRPr="00A15137" w:rsidRDefault="00D87BC2" w:rsidP="00D87BC2">
      <w:pPr>
        <w:ind w:left="-142" w:firstLine="34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7</w:t>
      </w:r>
      <w:proofErr w:type="gramEnd"/>
      <w:r w:rsidRPr="00A15137">
        <w:rPr>
          <w:rFonts w:ascii="Times New Roman" w:hAnsi="Times New Roman"/>
          <w:sz w:val="24"/>
          <w:szCs w:val="24"/>
        </w:rPr>
        <w:t>. Какое полезное ископаемое обладает плавкостью?</w:t>
      </w:r>
    </w:p>
    <w:p w:rsidR="00D87BC2" w:rsidRPr="00A15137" w:rsidRDefault="00D87BC2" w:rsidP="008B5EDD">
      <w:pPr>
        <w:widowControl w:val="0"/>
        <w:numPr>
          <w:ilvl w:val="0"/>
          <w:numId w:val="68"/>
        </w:numPr>
        <w:tabs>
          <w:tab w:val="left" w:pos="878"/>
          <w:tab w:val="left" w:pos="3614"/>
        </w:tabs>
        <w:ind w:left="6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глина</w:t>
      </w:r>
      <w:r w:rsidRPr="00A15137">
        <w:rPr>
          <w:rFonts w:ascii="Times New Roman" w:hAnsi="Times New Roman"/>
          <w:sz w:val="24"/>
          <w:szCs w:val="24"/>
        </w:rPr>
        <w:tab/>
        <w:t>3) нефть</w:t>
      </w:r>
    </w:p>
    <w:p w:rsidR="00D87BC2" w:rsidRPr="00A15137" w:rsidRDefault="00D87BC2" w:rsidP="008B5EDD">
      <w:pPr>
        <w:widowControl w:val="0"/>
        <w:numPr>
          <w:ilvl w:val="0"/>
          <w:numId w:val="68"/>
        </w:numPr>
        <w:tabs>
          <w:tab w:val="left" w:pos="878"/>
          <w:tab w:val="left" w:pos="3614"/>
        </w:tabs>
        <w:ind w:left="6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песок</w:t>
      </w:r>
      <w:r w:rsidRPr="00A15137">
        <w:rPr>
          <w:rFonts w:ascii="Times New Roman" w:hAnsi="Times New Roman"/>
          <w:sz w:val="24"/>
          <w:szCs w:val="24"/>
        </w:rPr>
        <w:tab/>
        <w:t>4) железная руда</w:t>
      </w:r>
    </w:p>
    <w:p w:rsidR="00D87BC2" w:rsidRPr="00A15137" w:rsidRDefault="00D87BC2" w:rsidP="00D87BC2">
      <w:pPr>
        <w:ind w:left="-142" w:firstLine="34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А8.</w:t>
      </w:r>
      <w:r w:rsidRPr="00A15137">
        <w:rPr>
          <w:rFonts w:ascii="Times New Roman" w:hAnsi="Times New Roman"/>
          <w:sz w:val="24"/>
          <w:szCs w:val="24"/>
        </w:rPr>
        <w:t xml:space="preserve"> Какая почва самая плодородная?</w:t>
      </w:r>
    </w:p>
    <w:p w:rsidR="00D87BC2" w:rsidRPr="00A15137" w:rsidRDefault="00D87BC2" w:rsidP="008B5EDD">
      <w:pPr>
        <w:widowControl w:val="0"/>
        <w:numPr>
          <w:ilvl w:val="0"/>
          <w:numId w:val="69"/>
        </w:numPr>
        <w:tabs>
          <w:tab w:val="left" w:pos="878"/>
          <w:tab w:val="left" w:pos="3614"/>
          <w:tab w:val="right" w:pos="5759"/>
        </w:tabs>
        <w:ind w:left="6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тундровая почва</w:t>
      </w:r>
      <w:r w:rsidRPr="00A15137">
        <w:rPr>
          <w:rFonts w:ascii="Times New Roman" w:hAnsi="Times New Roman"/>
          <w:sz w:val="24"/>
          <w:szCs w:val="24"/>
        </w:rPr>
        <w:tab/>
        <w:t>3) подзолистая</w:t>
      </w:r>
      <w:r w:rsidRPr="00A15137">
        <w:rPr>
          <w:rFonts w:ascii="Times New Roman" w:hAnsi="Times New Roman"/>
          <w:sz w:val="24"/>
          <w:szCs w:val="24"/>
        </w:rPr>
        <w:tab/>
        <w:t>почва</w:t>
      </w:r>
    </w:p>
    <w:p w:rsidR="00D87BC2" w:rsidRPr="00A15137" w:rsidRDefault="00D87BC2" w:rsidP="008B5EDD">
      <w:pPr>
        <w:widowControl w:val="0"/>
        <w:numPr>
          <w:ilvl w:val="0"/>
          <w:numId w:val="69"/>
        </w:numPr>
        <w:tabs>
          <w:tab w:val="left" w:pos="878"/>
          <w:tab w:val="left" w:pos="3614"/>
        </w:tabs>
        <w:ind w:left="6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луговая почва</w:t>
      </w:r>
      <w:r w:rsidRPr="00A15137">
        <w:rPr>
          <w:rFonts w:ascii="Times New Roman" w:hAnsi="Times New Roman"/>
          <w:sz w:val="24"/>
          <w:szCs w:val="24"/>
        </w:rPr>
        <w:tab/>
        <w:t>4) чернозем</w:t>
      </w:r>
    </w:p>
    <w:p w:rsidR="00D87BC2" w:rsidRPr="00A15137" w:rsidRDefault="00D87BC2" w:rsidP="00D87BC2">
      <w:pPr>
        <w:ind w:left="-142" w:firstLine="34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9</w:t>
      </w:r>
      <w:proofErr w:type="gramEnd"/>
      <w:r w:rsidRPr="00A15137">
        <w:rPr>
          <w:rFonts w:ascii="Times New Roman" w:hAnsi="Times New Roman"/>
          <w:sz w:val="24"/>
          <w:szCs w:val="24"/>
        </w:rPr>
        <w:t>. Какое степное растение имеет корни-луковицы?</w:t>
      </w:r>
    </w:p>
    <w:p w:rsidR="00D87BC2" w:rsidRPr="00A15137" w:rsidRDefault="00B01013" w:rsidP="00B01013">
      <w:pPr>
        <w:widowControl w:val="0"/>
        <w:tabs>
          <w:tab w:val="left" w:pos="3614"/>
        </w:tabs>
        <w:ind w:left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D87BC2" w:rsidRPr="00A15137">
        <w:rPr>
          <w:rFonts w:ascii="Times New Roman" w:hAnsi="Times New Roman"/>
          <w:sz w:val="24"/>
          <w:szCs w:val="24"/>
        </w:rPr>
        <w:t>типчак</w:t>
      </w:r>
      <w:r w:rsidR="00D87BC2" w:rsidRPr="00A15137">
        <w:rPr>
          <w:rFonts w:ascii="Times New Roman" w:hAnsi="Times New Roman"/>
          <w:sz w:val="24"/>
          <w:szCs w:val="24"/>
        </w:rPr>
        <w:tab/>
        <w:t>3) ирис</w:t>
      </w:r>
    </w:p>
    <w:p w:rsidR="00D87BC2" w:rsidRPr="00A15137" w:rsidRDefault="00B01013" w:rsidP="00B01013">
      <w:pPr>
        <w:widowControl w:val="0"/>
        <w:tabs>
          <w:tab w:val="left" w:pos="1526"/>
          <w:tab w:val="left" w:pos="3614"/>
        </w:tabs>
        <w:ind w:left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D87BC2" w:rsidRPr="00A15137">
        <w:rPr>
          <w:rFonts w:ascii="Times New Roman" w:hAnsi="Times New Roman"/>
          <w:sz w:val="24"/>
          <w:szCs w:val="24"/>
        </w:rPr>
        <w:t>ковыль</w:t>
      </w:r>
      <w:r w:rsidR="00D87BC2" w:rsidRPr="00A15137">
        <w:rPr>
          <w:rFonts w:ascii="Times New Roman" w:hAnsi="Times New Roman"/>
          <w:sz w:val="24"/>
          <w:szCs w:val="24"/>
        </w:rPr>
        <w:tab/>
        <w:t>4)осока</w:t>
      </w:r>
    </w:p>
    <w:p w:rsidR="00D87BC2" w:rsidRPr="00A15137" w:rsidRDefault="00D87BC2" w:rsidP="00D87BC2">
      <w:pPr>
        <w:ind w:left="-142" w:firstLine="34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А10</w:t>
      </w:r>
      <w:r w:rsidRPr="00A15137">
        <w:rPr>
          <w:rFonts w:ascii="Times New Roman" w:hAnsi="Times New Roman"/>
          <w:sz w:val="24"/>
          <w:szCs w:val="24"/>
        </w:rPr>
        <w:t>. Что такое балки?</w:t>
      </w:r>
    </w:p>
    <w:p w:rsidR="00D87BC2" w:rsidRPr="00A15137" w:rsidRDefault="00B01013" w:rsidP="00B01013">
      <w:pPr>
        <w:widowControl w:val="0"/>
        <w:tabs>
          <w:tab w:val="left" w:pos="1848"/>
        </w:tabs>
        <w:ind w:left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D87BC2" w:rsidRPr="00A15137">
        <w:rPr>
          <w:rFonts w:ascii="Times New Roman" w:hAnsi="Times New Roman"/>
          <w:sz w:val="24"/>
          <w:szCs w:val="24"/>
        </w:rPr>
        <w:t>скопление</w:t>
      </w:r>
      <w:r w:rsidR="00D87BC2" w:rsidRPr="00A15137">
        <w:rPr>
          <w:rFonts w:ascii="Times New Roman" w:hAnsi="Times New Roman"/>
          <w:sz w:val="24"/>
          <w:szCs w:val="24"/>
        </w:rPr>
        <w:tab/>
        <w:t>холмов</w:t>
      </w:r>
    </w:p>
    <w:p w:rsidR="00D87BC2" w:rsidRPr="00A15137" w:rsidRDefault="00B01013" w:rsidP="00B01013">
      <w:pPr>
        <w:widowControl w:val="0"/>
        <w:tabs>
          <w:tab w:val="left" w:pos="1848"/>
        </w:tabs>
        <w:ind w:left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D87BC2" w:rsidRPr="00A15137">
        <w:rPr>
          <w:rFonts w:ascii="Times New Roman" w:hAnsi="Times New Roman"/>
          <w:sz w:val="24"/>
          <w:szCs w:val="24"/>
        </w:rPr>
        <w:t>углубления с поросшими растениями склонами</w:t>
      </w:r>
    </w:p>
    <w:p w:rsidR="00D87BC2" w:rsidRPr="00A15137" w:rsidRDefault="00B01013" w:rsidP="00B01013">
      <w:pPr>
        <w:widowControl w:val="0"/>
        <w:tabs>
          <w:tab w:val="left" w:pos="878"/>
        </w:tabs>
        <w:ind w:left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="00D87BC2" w:rsidRPr="00A15137">
        <w:rPr>
          <w:rFonts w:ascii="Times New Roman" w:hAnsi="Times New Roman"/>
          <w:sz w:val="24"/>
          <w:szCs w:val="24"/>
        </w:rPr>
        <w:t>склоны высоких гор</w:t>
      </w:r>
    </w:p>
    <w:p w:rsidR="00D87BC2" w:rsidRPr="00A15137" w:rsidRDefault="00B01013" w:rsidP="00B01013">
      <w:pPr>
        <w:widowControl w:val="0"/>
        <w:tabs>
          <w:tab w:val="left" w:pos="878"/>
        </w:tabs>
        <w:ind w:left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="00D87BC2" w:rsidRPr="00A15137">
        <w:rPr>
          <w:rFonts w:ascii="Times New Roman" w:hAnsi="Times New Roman"/>
          <w:sz w:val="24"/>
          <w:szCs w:val="24"/>
        </w:rPr>
        <w:t>горы, расположенные рядами</w:t>
      </w:r>
    </w:p>
    <w:p w:rsidR="00D87BC2" w:rsidRPr="00A15137" w:rsidRDefault="00D87BC2" w:rsidP="00D87BC2">
      <w:pPr>
        <w:ind w:left="-142" w:firstLine="340"/>
        <w:rPr>
          <w:rFonts w:ascii="Times New Roman" w:hAnsi="Times New Roman"/>
          <w:sz w:val="24"/>
          <w:szCs w:val="24"/>
        </w:rPr>
      </w:pPr>
      <w:proofErr w:type="gramStart"/>
      <w:r w:rsidRPr="00C23090">
        <w:rPr>
          <w:rFonts w:ascii="Times New Roman" w:hAnsi="Times New Roman"/>
          <w:b/>
          <w:sz w:val="24"/>
          <w:szCs w:val="24"/>
          <w:lang w:val="en-US"/>
        </w:rPr>
        <w:t>All</w:t>
      </w:r>
      <w:r w:rsidRPr="00C23090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C23090">
        <w:rPr>
          <w:rFonts w:ascii="Times New Roman" w:hAnsi="Times New Roman"/>
          <w:b/>
          <w:sz w:val="24"/>
          <w:szCs w:val="24"/>
        </w:rPr>
        <w:t xml:space="preserve"> </w:t>
      </w:r>
      <w:r w:rsidRPr="00A15137">
        <w:rPr>
          <w:rFonts w:ascii="Times New Roman" w:hAnsi="Times New Roman"/>
          <w:sz w:val="24"/>
          <w:szCs w:val="24"/>
        </w:rPr>
        <w:t>Кто вошел в историю как креститель Руси?</w:t>
      </w:r>
    </w:p>
    <w:p w:rsidR="00D87BC2" w:rsidRPr="00A15137" w:rsidRDefault="00D87BC2" w:rsidP="008B5EDD">
      <w:pPr>
        <w:widowControl w:val="0"/>
        <w:numPr>
          <w:ilvl w:val="0"/>
          <w:numId w:val="70"/>
        </w:numPr>
        <w:tabs>
          <w:tab w:val="left" w:pos="878"/>
          <w:tab w:val="right" w:pos="5759"/>
        </w:tabs>
        <w:ind w:left="6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князь Владимир</w:t>
      </w:r>
      <w:r w:rsidRPr="00A15137">
        <w:rPr>
          <w:rFonts w:ascii="Times New Roman" w:hAnsi="Times New Roman"/>
          <w:sz w:val="24"/>
          <w:szCs w:val="24"/>
        </w:rPr>
        <w:tab/>
        <w:t>3) Александр Невский</w:t>
      </w:r>
    </w:p>
    <w:p w:rsidR="00D87BC2" w:rsidRPr="00A15137" w:rsidRDefault="00B01013" w:rsidP="008B5EDD">
      <w:pPr>
        <w:widowControl w:val="0"/>
        <w:numPr>
          <w:ilvl w:val="0"/>
          <w:numId w:val="70"/>
        </w:numPr>
        <w:tabs>
          <w:tab w:val="left" w:pos="878"/>
          <w:tab w:val="right" w:pos="5759"/>
        </w:tabs>
        <w:ind w:left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Ярослав Мудрый             </w:t>
      </w:r>
      <w:r w:rsidR="00D87BC2" w:rsidRPr="00A15137">
        <w:rPr>
          <w:rFonts w:ascii="Times New Roman" w:hAnsi="Times New Roman"/>
          <w:sz w:val="24"/>
          <w:szCs w:val="24"/>
        </w:rPr>
        <w:t>4) Петр Великий</w:t>
      </w:r>
    </w:p>
    <w:p w:rsidR="00D87BC2" w:rsidRPr="00A15137" w:rsidRDefault="00D87BC2" w:rsidP="00D87BC2">
      <w:pPr>
        <w:ind w:left="-142" w:right="20" w:firstLine="34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А12.</w:t>
      </w:r>
      <w:r w:rsidRPr="00A15137">
        <w:rPr>
          <w:rFonts w:ascii="Times New Roman" w:hAnsi="Times New Roman"/>
          <w:sz w:val="24"/>
          <w:szCs w:val="24"/>
        </w:rPr>
        <w:t xml:space="preserve"> Как звали мастера, создавшего в Москве первую типо</w:t>
      </w:r>
      <w:r w:rsidRPr="00A15137">
        <w:rPr>
          <w:rFonts w:ascii="Times New Roman" w:hAnsi="Times New Roman"/>
          <w:sz w:val="24"/>
          <w:szCs w:val="24"/>
        </w:rPr>
        <w:softHyphen/>
        <w:t>графию?</w:t>
      </w:r>
    </w:p>
    <w:p w:rsidR="00D87BC2" w:rsidRPr="00A15137" w:rsidRDefault="00D87BC2" w:rsidP="008B5EDD">
      <w:pPr>
        <w:widowControl w:val="0"/>
        <w:numPr>
          <w:ilvl w:val="0"/>
          <w:numId w:val="71"/>
        </w:numPr>
        <w:tabs>
          <w:tab w:val="left" w:pos="878"/>
          <w:tab w:val="right" w:pos="5759"/>
        </w:tabs>
        <w:ind w:left="6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Кирилл</w:t>
      </w:r>
      <w:r w:rsidRPr="00A15137">
        <w:rPr>
          <w:rFonts w:ascii="Times New Roman" w:hAnsi="Times New Roman"/>
          <w:sz w:val="24"/>
          <w:szCs w:val="24"/>
        </w:rPr>
        <w:tab/>
        <w:t>3) Иван Федоров</w:t>
      </w:r>
    </w:p>
    <w:p w:rsidR="00D87BC2" w:rsidRPr="00A15137" w:rsidRDefault="00B01013" w:rsidP="00B01013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D87BC2" w:rsidRPr="00A15137">
        <w:rPr>
          <w:rFonts w:ascii="Times New Roman" w:hAnsi="Times New Roman" w:cs="Times New Roman"/>
          <w:sz w:val="24"/>
          <w:szCs w:val="24"/>
        </w:rPr>
        <w:t>Мефодий                                    4) монах Нестор</w:t>
      </w:r>
    </w:p>
    <w:p w:rsidR="00D87BC2" w:rsidRPr="00A15137" w:rsidRDefault="00D87BC2" w:rsidP="00D87BC2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C23090">
        <w:rPr>
          <w:rFonts w:ascii="Times New Roman" w:hAnsi="Times New Roman" w:cs="Times New Roman"/>
          <w:b/>
          <w:sz w:val="24"/>
          <w:szCs w:val="24"/>
        </w:rPr>
        <w:t>А13.</w:t>
      </w:r>
      <w:r w:rsidRPr="00A15137">
        <w:rPr>
          <w:rFonts w:ascii="Times New Roman" w:hAnsi="Times New Roman" w:cs="Times New Roman"/>
          <w:sz w:val="24"/>
          <w:szCs w:val="24"/>
        </w:rPr>
        <w:t xml:space="preserve"> Какой князь разбил шведское войско на Неве?</w:t>
      </w:r>
    </w:p>
    <w:p w:rsidR="00D87BC2" w:rsidRPr="00A15137" w:rsidRDefault="00B01013" w:rsidP="00B01013">
      <w:pPr>
        <w:widowControl w:val="0"/>
        <w:tabs>
          <w:tab w:val="left" w:pos="85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D87BC2" w:rsidRPr="00A15137">
        <w:rPr>
          <w:rFonts w:ascii="Times New Roman" w:hAnsi="Times New Roman"/>
          <w:sz w:val="24"/>
          <w:szCs w:val="24"/>
        </w:rPr>
        <w:t>князь Олег                      3) князь Ярослав</w:t>
      </w:r>
    </w:p>
    <w:p w:rsidR="00D87BC2" w:rsidRPr="00A15137" w:rsidRDefault="00B01013" w:rsidP="00D87BC2">
      <w:pPr>
        <w:tabs>
          <w:tab w:val="left" w:pos="851"/>
        </w:tabs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87BC2" w:rsidRPr="00A15137">
        <w:rPr>
          <w:rFonts w:ascii="Times New Roman" w:hAnsi="Times New Roman"/>
          <w:sz w:val="24"/>
          <w:szCs w:val="24"/>
        </w:rPr>
        <w:t>2)князь Владимир              4) князь Александр</w:t>
      </w:r>
    </w:p>
    <w:p w:rsidR="00D87BC2" w:rsidRPr="00A15137" w:rsidRDefault="00D87BC2" w:rsidP="00D87BC2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1513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1513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15137">
        <w:rPr>
          <w:rFonts w:ascii="Times New Roman" w:hAnsi="Times New Roman" w:cs="Times New Roman"/>
          <w:sz w:val="24"/>
          <w:szCs w:val="24"/>
        </w:rPr>
        <w:t>. Какой заповедник был создан в пустынях?</w:t>
      </w:r>
    </w:p>
    <w:p w:rsidR="00D87BC2" w:rsidRPr="00A15137" w:rsidRDefault="00D87BC2" w:rsidP="00D87BC2">
      <w:pPr>
        <w:tabs>
          <w:tab w:val="left" w:pos="229"/>
        </w:tabs>
        <w:ind w:left="-142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1)Таймырский                            3)Приокск</w:t>
      </w:r>
      <w:proofErr w:type="gramStart"/>
      <w:r w:rsidRPr="00A15137">
        <w:rPr>
          <w:rFonts w:ascii="Times New Roman" w:hAnsi="Times New Roman"/>
          <w:sz w:val="24"/>
          <w:szCs w:val="24"/>
        </w:rPr>
        <w:t>о-</w:t>
      </w:r>
      <w:proofErr w:type="gramEnd"/>
      <w:r w:rsidRPr="00A15137">
        <w:rPr>
          <w:rFonts w:ascii="Times New Roman" w:hAnsi="Times New Roman"/>
          <w:sz w:val="24"/>
          <w:szCs w:val="24"/>
        </w:rPr>
        <w:t xml:space="preserve"> террасный</w:t>
      </w:r>
    </w:p>
    <w:p w:rsidR="00D87BC2" w:rsidRPr="00A15137" w:rsidRDefault="00D87BC2" w:rsidP="00D87BC2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15137">
        <w:rPr>
          <w:rFonts w:ascii="Times New Roman" w:hAnsi="Times New Roman" w:cs="Times New Roman"/>
          <w:sz w:val="24"/>
          <w:szCs w:val="24"/>
        </w:rPr>
        <w:t xml:space="preserve">2)«Черные земли               </w:t>
      </w:r>
      <w:r w:rsidR="002D275E">
        <w:rPr>
          <w:rFonts w:ascii="Times New Roman" w:hAnsi="Times New Roman" w:cs="Times New Roman"/>
          <w:sz w:val="24"/>
          <w:szCs w:val="24"/>
        </w:rPr>
        <w:t xml:space="preserve">   </w:t>
      </w:r>
      <w:r w:rsidRPr="00A15137">
        <w:rPr>
          <w:rFonts w:ascii="Times New Roman" w:hAnsi="Times New Roman" w:cs="Times New Roman"/>
          <w:sz w:val="24"/>
          <w:szCs w:val="24"/>
        </w:rPr>
        <w:t xml:space="preserve">    4)Баргузинский</w:t>
      </w:r>
    </w:p>
    <w:p w:rsidR="00D87BC2" w:rsidRPr="00A15137" w:rsidRDefault="00D87BC2" w:rsidP="00D87BC2">
      <w:pPr>
        <w:ind w:left="-142"/>
        <w:rPr>
          <w:rFonts w:ascii="Times New Roman" w:hAnsi="Times New Roman"/>
          <w:sz w:val="24"/>
          <w:szCs w:val="24"/>
        </w:rPr>
      </w:pPr>
      <w:r w:rsidRPr="00A15137">
        <w:rPr>
          <w:rStyle w:val="a5"/>
          <w:rFonts w:eastAsiaTheme="minorHAnsi"/>
          <w:sz w:val="24"/>
          <w:szCs w:val="24"/>
        </w:rPr>
        <w:t>В</w:t>
      </w:r>
      <w:proofErr w:type="gramStart"/>
      <w:r w:rsidRPr="00A15137">
        <w:rPr>
          <w:rStyle w:val="a5"/>
          <w:rFonts w:eastAsiaTheme="minorHAnsi"/>
          <w:sz w:val="24"/>
          <w:szCs w:val="24"/>
        </w:rPr>
        <w:t>2</w:t>
      </w:r>
      <w:proofErr w:type="gramEnd"/>
      <w:r w:rsidRPr="00A15137">
        <w:rPr>
          <w:rStyle w:val="a5"/>
          <w:rFonts w:eastAsiaTheme="minorHAnsi"/>
          <w:sz w:val="24"/>
          <w:szCs w:val="24"/>
        </w:rPr>
        <w:t xml:space="preserve">. </w:t>
      </w:r>
      <w:r w:rsidRPr="00A15137">
        <w:rPr>
          <w:rFonts w:ascii="Times New Roman" w:hAnsi="Times New Roman"/>
          <w:sz w:val="24"/>
          <w:szCs w:val="24"/>
        </w:rPr>
        <w:t>Что такое суверенитет?</w:t>
      </w:r>
    </w:p>
    <w:p w:rsidR="00D87BC2" w:rsidRPr="00A15137" w:rsidRDefault="00D87BC2" w:rsidP="008B5EDD">
      <w:pPr>
        <w:widowControl w:val="0"/>
        <w:numPr>
          <w:ilvl w:val="0"/>
          <w:numId w:val="72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независимость государства</w:t>
      </w:r>
    </w:p>
    <w:p w:rsidR="00D87BC2" w:rsidRPr="00A15137" w:rsidRDefault="00D87BC2" w:rsidP="008B5EDD">
      <w:pPr>
        <w:widowControl w:val="0"/>
        <w:numPr>
          <w:ilvl w:val="0"/>
          <w:numId w:val="72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отсутствие товаров народного потребления на рынке</w:t>
      </w:r>
    </w:p>
    <w:p w:rsidR="00D87BC2" w:rsidRPr="00A15137" w:rsidRDefault="00D87BC2" w:rsidP="008B5EDD">
      <w:pPr>
        <w:widowControl w:val="0"/>
        <w:numPr>
          <w:ilvl w:val="0"/>
          <w:numId w:val="72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открытая критика недостатков в жизни общества</w:t>
      </w:r>
    </w:p>
    <w:p w:rsidR="00D87BC2" w:rsidRDefault="00D87BC2" w:rsidP="008B5EDD">
      <w:pPr>
        <w:widowControl w:val="0"/>
        <w:numPr>
          <w:ilvl w:val="0"/>
          <w:numId w:val="72"/>
        </w:numPr>
        <w:tabs>
          <w:tab w:val="left" w:pos="972"/>
        </w:tabs>
        <w:ind w:left="540" w:right="1100"/>
        <w:jc w:val="left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 xml:space="preserve">резкий спад в экономической жизни страны </w:t>
      </w:r>
    </w:p>
    <w:p w:rsidR="00D87BC2" w:rsidRPr="00A15137" w:rsidRDefault="00D87BC2" w:rsidP="00B01013">
      <w:pPr>
        <w:widowControl w:val="0"/>
        <w:tabs>
          <w:tab w:val="left" w:pos="972"/>
        </w:tabs>
        <w:ind w:right="1100"/>
        <w:rPr>
          <w:rFonts w:ascii="Times New Roman" w:hAnsi="Times New Roman"/>
          <w:sz w:val="24"/>
          <w:szCs w:val="24"/>
        </w:rPr>
      </w:pPr>
      <w:r w:rsidRPr="00A15137">
        <w:rPr>
          <w:rStyle w:val="a5"/>
          <w:rFonts w:eastAsiaTheme="minorHAnsi"/>
          <w:sz w:val="24"/>
          <w:szCs w:val="24"/>
        </w:rPr>
        <w:t xml:space="preserve">ВЗ. </w:t>
      </w:r>
      <w:r w:rsidRPr="00A15137">
        <w:rPr>
          <w:rFonts w:ascii="Times New Roman" w:hAnsi="Times New Roman"/>
          <w:sz w:val="24"/>
          <w:szCs w:val="24"/>
        </w:rPr>
        <w:t>Что такое гражданская война?</w:t>
      </w:r>
    </w:p>
    <w:p w:rsidR="00D87BC2" w:rsidRPr="00A15137" w:rsidRDefault="00D87BC2" w:rsidP="008B5EDD">
      <w:pPr>
        <w:widowControl w:val="0"/>
        <w:numPr>
          <w:ilvl w:val="0"/>
          <w:numId w:val="73"/>
        </w:numPr>
        <w:tabs>
          <w:tab w:val="left" w:pos="753"/>
        </w:tabs>
        <w:ind w:left="800" w:right="40" w:hanging="260"/>
        <w:jc w:val="left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решительные действия с целью глубоких изменений в об</w:t>
      </w:r>
      <w:r w:rsidRPr="00A15137">
        <w:rPr>
          <w:rFonts w:ascii="Times New Roman" w:hAnsi="Times New Roman"/>
          <w:sz w:val="24"/>
          <w:szCs w:val="24"/>
        </w:rPr>
        <w:softHyphen/>
        <w:t>ществе</w:t>
      </w:r>
    </w:p>
    <w:p w:rsidR="00D87BC2" w:rsidRPr="00A15137" w:rsidRDefault="00D87BC2" w:rsidP="008B5EDD">
      <w:pPr>
        <w:widowControl w:val="0"/>
        <w:numPr>
          <w:ilvl w:val="0"/>
          <w:numId w:val="73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война между гражданами одной страны</w:t>
      </w:r>
    </w:p>
    <w:p w:rsidR="00D87BC2" w:rsidRPr="00A15137" w:rsidRDefault="00D87BC2" w:rsidP="008B5EDD">
      <w:pPr>
        <w:widowControl w:val="0"/>
        <w:numPr>
          <w:ilvl w:val="0"/>
          <w:numId w:val="73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война граждан за свое отечество</w:t>
      </w:r>
    </w:p>
    <w:p w:rsidR="00D87BC2" w:rsidRPr="00A15137" w:rsidRDefault="00D87BC2" w:rsidP="008B5EDD">
      <w:pPr>
        <w:widowControl w:val="0"/>
        <w:numPr>
          <w:ilvl w:val="0"/>
          <w:numId w:val="73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военные действия против царя</w:t>
      </w:r>
    </w:p>
    <w:p w:rsidR="00D87BC2" w:rsidRPr="00A15137" w:rsidRDefault="00D87BC2" w:rsidP="00B01013">
      <w:pPr>
        <w:ind w:left="-142" w:right="40" w:firstLine="142"/>
        <w:rPr>
          <w:rFonts w:ascii="Times New Roman" w:hAnsi="Times New Roman"/>
          <w:sz w:val="24"/>
          <w:szCs w:val="24"/>
        </w:rPr>
      </w:pPr>
      <w:r w:rsidRPr="00A15137">
        <w:rPr>
          <w:rStyle w:val="a5"/>
          <w:rFonts w:eastAsiaTheme="minorHAnsi"/>
          <w:sz w:val="24"/>
          <w:szCs w:val="24"/>
        </w:rPr>
        <w:t>В</w:t>
      </w:r>
      <w:proofErr w:type="gramStart"/>
      <w:r w:rsidRPr="00A15137">
        <w:rPr>
          <w:rStyle w:val="a5"/>
          <w:rFonts w:eastAsiaTheme="minorHAnsi"/>
          <w:sz w:val="24"/>
          <w:szCs w:val="24"/>
        </w:rPr>
        <w:t>4</w:t>
      </w:r>
      <w:proofErr w:type="gramEnd"/>
      <w:r w:rsidRPr="00A15137">
        <w:rPr>
          <w:rStyle w:val="a5"/>
          <w:rFonts w:eastAsiaTheme="minorHAnsi"/>
          <w:sz w:val="24"/>
          <w:szCs w:val="24"/>
        </w:rPr>
        <w:t xml:space="preserve">. </w:t>
      </w:r>
      <w:r w:rsidRPr="00A15137">
        <w:rPr>
          <w:rFonts w:ascii="Times New Roman" w:hAnsi="Times New Roman"/>
          <w:sz w:val="24"/>
          <w:szCs w:val="24"/>
        </w:rPr>
        <w:t>Почему война 1812 г. осталась в истории под названием Отечественная?</w:t>
      </w:r>
    </w:p>
    <w:p w:rsidR="00D87BC2" w:rsidRPr="00A15137" w:rsidRDefault="00D87BC2" w:rsidP="008B5EDD">
      <w:pPr>
        <w:widowControl w:val="0"/>
        <w:numPr>
          <w:ilvl w:val="0"/>
          <w:numId w:val="74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русские люди защищали границы Отечества</w:t>
      </w:r>
    </w:p>
    <w:p w:rsidR="00D87BC2" w:rsidRPr="00A15137" w:rsidRDefault="00D87BC2" w:rsidP="008B5EDD">
      <w:pPr>
        <w:widowControl w:val="0"/>
        <w:numPr>
          <w:ilvl w:val="0"/>
          <w:numId w:val="74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на борьбу за Отечество поднялся весь народ</w:t>
      </w:r>
    </w:p>
    <w:p w:rsidR="00D87BC2" w:rsidRPr="00A15137" w:rsidRDefault="00D87BC2" w:rsidP="008B5EDD">
      <w:pPr>
        <w:widowControl w:val="0"/>
        <w:numPr>
          <w:ilvl w:val="0"/>
          <w:numId w:val="74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русская армия дошла до самого Парижа</w:t>
      </w:r>
    </w:p>
    <w:p w:rsidR="00D87BC2" w:rsidRPr="00A15137" w:rsidRDefault="00D87BC2" w:rsidP="008B5EDD">
      <w:pPr>
        <w:widowControl w:val="0"/>
        <w:numPr>
          <w:ilvl w:val="0"/>
          <w:numId w:val="74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lastRenderedPageBreak/>
        <w:t>Наполеон напал только на наше Отечество</w:t>
      </w:r>
    </w:p>
    <w:p w:rsidR="00D87BC2" w:rsidRPr="00A15137" w:rsidRDefault="00D87BC2" w:rsidP="00B01013">
      <w:pPr>
        <w:ind w:right="40"/>
        <w:rPr>
          <w:rFonts w:ascii="Times New Roman" w:hAnsi="Times New Roman"/>
          <w:sz w:val="24"/>
          <w:szCs w:val="24"/>
        </w:rPr>
      </w:pPr>
      <w:r w:rsidRPr="00A15137">
        <w:rPr>
          <w:rStyle w:val="a5"/>
          <w:rFonts w:eastAsiaTheme="minorHAnsi"/>
          <w:sz w:val="24"/>
          <w:szCs w:val="24"/>
        </w:rPr>
        <w:t xml:space="preserve">В5. </w:t>
      </w:r>
      <w:r w:rsidRPr="00A15137">
        <w:rPr>
          <w:rFonts w:ascii="Times New Roman" w:hAnsi="Times New Roman"/>
          <w:sz w:val="24"/>
          <w:szCs w:val="24"/>
        </w:rPr>
        <w:t xml:space="preserve">Какое утверждение относится к продовольственной </w:t>
      </w:r>
      <w:proofErr w:type="gramStart"/>
      <w:r w:rsidRPr="00A15137">
        <w:rPr>
          <w:rFonts w:ascii="Times New Roman" w:hAnsi="Times New Roman"/>
          <w:sz w:val="24"/>
          <w:szCs w:val="24"/>
        </w:rPr>
        <w:t>безо пасности</w:t>
      </w:r>
      <w:proofErr w:type="gramEnd"/>
      <w:r w:rsidRPr="00A15137">
        <w:rPr>
          <w:rFonts w:ascii="Times New Roman" w:hAnsi="Times New Roman"/>
          <w:sz w:val="24"/>
          <w:szCs w:val="24"/>
        </w:rPr>
        <w:t xml:space="preserve"> страны?</w:t>
      </w:r>
    </w:p>
    <w:p w:rsidR="00D87BC2" w:rsidRPr="00A15137" w:rsidRDefault="00D87BC2" w:rsidP="008B5EDD">
      <w:pPr>
        <w:widowControl w:val="0"/>
        <w:numPr>
          <w:ilvl w:val="0"/>
          <w:numId w:val="75"/>
        </w:numPr>
        <w:tabs>
          <w:tab w:val="left" w:pos="753"/>
        </w:tabs>
        <w:ind w:left="800" w:right="40" w:hanging="260"/>
        <w:jc w:val="left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для того чтобы урожай был богаче, необходимо исполь</w:t>
      </w:r>
      <w:r w:rsidRPr="00A15137">
        <w:rPr>
          <w:rFonts w:ascii="Times New Roman" w:hAnsi="Times New Roman"/>
          <w:sz w:val="24"/>
          <w:szCs w:val="24"/>
        </w:rPr>
        <w:softHyphen/>
        <w:t>зовать как можно больше удобрений</w:t>
      </w:r>
    </w:p>
    <w:p w:rsidR="00D87BC2" w:rsidRPr="00A15137" w:rsidRDefault="00D87BC2" w:rsidP="008B5EDD">
      <w:pPr>
        <w:widowControl w:val="0"/>
        <w:numPr>
          <w:ilvl w:val="0"/>
          <w:numId w:val="75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страна сама должна производить для себя продукты питания</w:t>
      </w:r>
    </w:p>
    <w:p w:rsidR="00D87BC2" w:rsidRPr="00A15137" w:rsidRDefault="00D87BC2" w:rsidP="008B5EDD">
      <w:pPr>
        <w:widowControl w:val="0"/>
        <w:numPr>
          <w:ilvl w:val="0"/>
          <w:numId w:val="75"/>
        </w:numPr>
        <w:tabs>
          <w:tab w:val="left" w:pos="753"/>
        </w:tabs>
        <w:ind w:left="800" w:right="40" w:hanging="260"/>
        <w:jc w:val="left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чтобы прокормить наше многочисленное население, не</w:t>
      </w:r>
      <w:r w:rsidRPr="00A15137">
        <w:rPr>
          <w:rFonts w:ascii="Times New Roman" w:hAnsi="Times New Roman"/>
          <w:sz w:val="24"/>
          <w:szCs w:val="24"/>
        </w:rPr>
        <w:softHyphen/>
        <w:t>обходимо закупать продукты питания за рубежом</w:t>
      </w:r>
    </w:p>
    <w:p w:rsidR="00D87BC2" w:rsidRPr="00A15137" w:rsidRDefault="00D87BC2" w:rsidP="008B5EDD">
      <w:pPr>
        <w:widowControl w:val="0"/>
        <w:numPr>
          <w:ilvl w:val="0"/>
          <w:numId w:val="75"/>
        </w:numPr>
        <w:tabs>
          <w:tab w:val="left" w:pos="753"/>
        </w:tabs>
        <w:ind w:left="800" w:right="40" w:hanging="260"/>
        <w:jc w:val="left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население страны должно обеспечивать себя продуктами из личных подсобных хозяйств</w:t>
      </w:r>
    </w:p>
    <w:p w:rsidR="00D87BC2" w:rsidRPr="00A15137" w:rsidRDefault="00D87BC2" w:rsidP="00B01013">
      <w:pPr>
        <w:ind w:right="4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С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C23090">
        <w:rPr>
          <w:rFonts w:ascii="Times New Roman" w:hAnsi="Times New Roman"/>
          <w:b/>
          <w:sz w:val="24"/>
          <w:szCs w:val="24"/>
        </w:rPr>
        <w:t>.</w:t>
      </w:r>
      <w:r w:rsidRPr="00A15137">
        <w:rPr>
          <w:rFonts w:ascii="Times New Roman" w:hAnsi="Times New Roman"/>
          <w:sz w:val="24"/>
          <w:szCs w:val="24"/>
        </w:rPr>
        <w:t xml:space="preserve"> Какие объекты Всемирного природного наследия нахо</w:t>
      </w:r>
      <w:r w:rsidRPr="00A15137">
        <w:rPr>
          <w:rFonts w:ascii="Times New Roman" w:hAnsi="Times New Roman"/>
          <w:sz w:val="24"/>
          <w:szCs w:val="24"/>
        </w:rPr>
        <w:softHyphen/>
        <w:t>дятся на территории России?</w:t>
      </w:r>
    </w:p>
    <w:p w:rsidR="00D87BC2" w:rsidRPr="00A15137" w:rsidRDefault="00D87BC2" w:rsidP="008B5EDD">
      <w:pPr>
        <w:widowControl w:val="0"/>
        <w:numPr>
          <w:ilvl w:val="0"/>
          <w:numId w:val="76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водопад Виктория</w:t>
      </w:r>
    </w:p>
    <w:p w:rsidR="00D87BC2" w:rsidRPr="00A15137" w:rsidRDefault="00D87BC2" w:rsidP="008B5EDD">
      <w:pPr>
        <w:widowControl w:val="0"/>
        <w:numPr>
          <w:ilvl w:val="0"/>
          <w:numId w:val="76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Большой Барьерный риф</w:t>
      </w:r>
    </w:p>
    <w:p w:rsidR="00D87BC2" w:rsidRPr="00A15137" w:rsidRDefault="00D87BC2" w:rsidP="008B5EDD">
      <w:pPr>
        <w:widowControl w:val="0"/>
        <w:numPr>
          <w:ilvl w:val="0"/>
          <w:numId w:val="76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Алтай</w:t>
      </w:r>
    </w:p>
    <w:p w:rsidR="00D87BC2" w:rsidRPr="00A15137" w:rsidRDefault="00D87BC2" w:rsidP="008B5EDD">
      <w:pPr>
        <w:widowControl w:val="0"/>
        <w:numPr>
          <w:ilvl w:val="0"/>
          <w:numId w:val="76"/>
        </w:numPr>
        <w:tabs>
          <w:tab w:val="left" w:pos="753"/>
        </w:tabs>
        <w:ind w:left="54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озеро Байкал</w:t>
      </w:r>
    </w:p>
    <w:p w:rsidR="00D87BC2" w:rsidRPr="00A15137" w:rsidRDefault="00D87BC2" w:rsidP="00B01013">
      <w:pPr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С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C23090">
        <w:rPr>
          <w:rFonts w:ascii="Times New Roman" w:hAnsi="Times New Roman"/>
          <w:b/>
          <w:sz w:val="24"/>
          <w:szCs w:val="24"/>
        </w:rPr>
        <w:t>.</w:t>
      </w:r>
      <w:r w:rsidRPr="00A15137">
        <w:rPr>
          <w:rFonts w:ascii="Times New Roman" w:hAnsi="Times New Roman"/>
          <w:sz w:val="24"/>
          <w:szCs w:val="24"/>
        </w:rPr>
        <w:t xml:space="preserve"> Какие полезные ископаемые используют как топливо?</w:t>
      </w:r>
    </w:p>
    <w:p w:rsidR="00D87BC2" w:rsidRPr="00A15137" w:rsidRDefault="00D87BC2" w:rsidP="00D87BC2">
      <w:pPr>
        <w:tabs>
          <w:tab w:val="right" w:pos="5314"/>
        </w:tabs>
        <w:ind w:left="-142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1)нефть</w:t>
      </w:r>
      <w:r w:rsidRPr="00A15137">
        <w:rPr>
          <w:rFonts w:ascii="Times New Roman" w:hAnsi="Times New Roman"/>
          <w:sz w:val="24"/>
          <w:szCs w:val="24"/>
        </w:rPr>
        <w:tab/>
        <w:t>3) каменный уголь</w:t>
      </w:r>
    </w:p>
    <w:p w:rsidR="00D87BC2" w:rsidRPr="00A15137" w:rsidRDefault="00D87BC2" w:rsidP="00D87BC2">
      <w:pPr>
        <w:tabs>
          <w:tab w:val="right" w:pos="5314"/>
        </w:tabs>
        <w:ind w:left="-142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2) известняк</w:t>
      </w:r>
      <w:r w:rsidRPr="00A15137">
        <w:rPr>
          <w:rFonts w:ascii="Times New Roman" w:hAnsi="Times New Roman"/>
          <w:sz w:val="24"/>
          <w:szCs w:val="24"/>
        </w:rPr>
        <w:tab/>
        <w:t>4) природный газ</w:t>
      </w:r>
    </w:p>
    <w:p w:rsidR="00D87BC2" w:rsidRPr="00A15137" w:rsidRDefault="00D87BC2" w:rsidP="00B01013">
      <w:pPr>
        <w:widowControl w:val="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СЗ.</w:t>
      </w:r>
      <w:r w:rsidRPr="00A15137">
        <w:rPr>
          <w:rFonts w:ascii="Times New Roman" w:hAnsi="Times New Roman"/>
          <w:sz w:val="24"/>
          <w:szCs w:val="24"/>
        </w:rPr>
        <w:t xml:space="preserve"> Какие достижения принадлежат Михаилу Ломоносову?</w:t>
      </w:r>
    </w:p>
    <w:p w:rsidR="00D87BC2" w:rsidRPr="00A15137" w:rsidRDefault="00B01013" w:rsidP="00D87BC2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87BC2" w:rsidRPr="00A15137">
        <w:rPr>
          <w:rFonts w:ascii="Times New Roman" w:hAnsi="Times New Roman" w:cs="Times New Roman"/>
          <w:sz w:val="24"/>
          <w:szCs w:val="24"/>
        </w:rPr>
        <w:t>1)открытие атмосферы на Венере</w:t>
      </w:r>
    </w:p>
    <w:p w:rsidR="00D87BC2" w:rsidRPr="00A15137" w:rsidRDefault="00B01013" w:rsidP="00B01013">
      <w:pPr>
        <w:widowControl w:val="0"/>
        <w:tabs>
          <w:tab w:val="left" w:pos="7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D87BC2" w:rsidRPr="00A15137">
        <w:rPr>
          <w:rFonts w:ascii="Times New Roman" w:hAnsi="Times New Roman"/>
          <w:sz w:val="24"/>
          <w:szCs w:val="24"/>
        </w:rPr>
        <w:t>строительство фабрики цветного стекла</w:t>
      </w:r>
    </w:p>
    <w:p w:rsidR="00D87BC2" w:rsidRPr="00A15137" w:rsidRDefault="00B01013" w:rsidP="00B01013">
      <w:pPr>
        <w:widowControl w:val="0"/>
        <w:tabs>
          <w:tab w:val="left" w:pos="7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="00D87BC2" w:rsidRPr="00A15137">
        <w:rPr>
          <w:rFonts w:ascii="Times New Roman" w:hAnsi="Times New Roman"/>
          <w:sz w:val="24"/>
          <w:szCs w:val="24"/>
        </w:rPr>
        <w:t>организация химической лаборатории</w:t>
      </w:r>
    </w:p>
    <w:p w:rsidR="00D87BC2" w:rsidRDefault="00B01013" w:rsidP="00B01013">
      <w:pPr>
        <w:widowControl w:val="0"/>
        <w:tabs>
          <w:tab w:val="left" w:pos="982"/>
        </w:tabs>
        <w:ind w:right="60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="00D87BC2" w:rsidRPr="00A15137">
        <w:rPr>
          <w:rFonts w:ascii="Times New Roman" w:hAnsi="Times New Roman"/>
          <w:sz w:val="24"/>
          <w:szCs w:val="24"/>
        </w:rPr>
        <w:t xml:space="preserve">открытие первого музея в России — Кунсткамеры </w:t>
      </w:r>
    </w:p>
    <w:p w:rsidR="00D87BC2" w:rsidRPr="00A15137" w:rsidRDefault="00D87BC2" w:rsidP="00D87BC2">
      <w:pPr>
        <w:widowControl w:val="0"/>
        <w:tabs>
          <w:tab w:val="left" w:pos="982"/>
        </w:tabs>
        <w:ind w:left="-142" w:right="60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С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C23090">
        <w:rPr>
          <w:rFonts w:ascii="Times New Roman" w:hAnsi="Times New Roman"/>
          <w:b/>
          <w:sz w:val="24"/>
          <w:szCs w:val="24"/>
        </w:rPr>
        <w:t>.</w:t>
      </w:r>
      <w:r w:rsidRPr="00A15137">
        <w:rPr>
          <w:rFonts w:ascii="Times New Roman" w:hAnsi="Times New Roman"/>
          <w:sz w:val="24"/>
          <w:szCs w:val="24"/>
        </w:rPr>
        <w:t xml:space="preserve"> Какое значение имело крещение Руси?</w:t>
      </w:r>
    </w:p>
    <w:p w:rsidR="00D87BC2" w:rsidRPr="00A15137" w:rsidRDefault="00B01013" w:rsidP="00B01013">
      <w:pPr>
        <w:widowControl w:val="0"/>
        <w:tabs>
          <w:tab w:val="left" w:pos="7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D87BC2" w:rsidRPr="00A15137">
        <w:rPr>
          <w:rFonts w:ascii="Times New Roman" w:hAnsi="Times New Roman"/>
          <w:sz w:val="24"/>
          <w:szCs w:val="24"/>
        </w:rPr>
        <w:t>люди быстро избавились от старых верований</w:t>
      </w:r>
    </w:p>
    <w:p w:rsidR="00D87BC2" w:rsidRPr="00A15137" w:rsidRDefault="00B01013" w:rsidP="00B01013">
      <w:pPr>
        <w:widowControl w:val="0"/>
        <w:tabs>
          <w:tab w:val="left" w:pos="7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D87BC2" w:rsidRPr="00A15137">
        <w:rPr>
          <w:rFonts w:ascii="Times New Roman" w:hAnsi="Times New Roman"/>
          <w:sz w:val="24"/>
          <w:szCs w:val="24"/>
        </w:rPr>
        <w:t>новая вера сплотила русских людей</w:t>
      </w:r>
    </w:p>
    <w:p w:rsidR="00D87BC2" w:rsidRPr="00A15137" w:rsidRDefault="00B01013" w:rsidP="00B01013">
      <w:pPr>
        <w:widowControl w:val="0"/>
        <w:tabs>
          <w:tab w:val="left" w:pos="7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="00D87BC2" w:rsidRPr="00A15137">
        <w:rPr>
          <w:rFonts w:ascii="Times New Roman" w:hAnsi="Times New Roman"/>
          <w:sz w:val="24"/>
          <w:szCs w:val="24"/>
        </w:rPr>
        <w:t>окрепли связи Руси с другими странами</w:t>
      </w:r>
    </w:p>
    <w:p w:rsidR="00D87BC2" w:rsidRDefault="00D87BC2" w:rsidP="00B010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Pr="00A15137">
        <w:rPr>
          <w:rFonts w:ascii="Times New Roman" w:hAnsi="Times New Roman"/>
          <w:sz w:val="24"/>
          <w:szCs w:val="24"/>
        </w:rPr>
        <w:t>стали развиваться грамотность, просвещение</w:t>
      </w:r>
    </w:p>
    <w:p w:rsidR="00D87BC2" w:rsidRDefault="00D87BC2" w:rsidP="00D87BC2">
      <w:pPr>
        <w:tabs>
          <w:tab w:val="left" w:pos="982"/>
        </w:tabs>
        <w:ind w:left="-142" w:right="20"/>
        <w:rPr>
          <w:rFonts w:ascii="Times New Roman" w:hAnsi="Times New Roman"/>
          <w:sz w:val="24"/>
          <w:szCs w:val="24"/>
        </w:rPr>
      </w:pPr>
    </w:p>
    <w:p w:rsidR="00D87BC2" w:rsidRPr="00F533C1" w:rsidRDefault="00D87BC2" w:rsidP="00D87BC2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5"/>
        <w:gridCol w:w="434"/>
        <w:gridCol w:w="434"/>
        <w:gridCol w:w="434"/>
        <w:gridCol w:w="434"/>
        <w:gridCol w:w="434"/>
        <w:gridCol w:w="434"/>
        <w:gridCol w:w="434"/>
        <w:gridCol w:w="434"/>
        <w:gridCol w:w="523"/>
        <w:gridCol w:w="523"/>
        <w:gridCol w:w="523"/>
        <w:gridCol w:w="523"/>
        <w:gridCol w:w="425"/>
        <w:gridCol w:w="425"/>
        <w:gridCol w:w="425"/>
        <w:gridCol w:w="425"/>
        <w:gridCol w:w="425"/>
        <w:gridCol w:w="439"/>
        <w:gridCol w:w="572"/>
        <w:gridCol w:w="572"/>
        <w:gridCol w:w="572"/>
      </w:tblGrid>
      <w:tr w:rsidR="004C6102" w:rsidRPr="00F533C1" w:rsidTr="004C6102"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500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В5</w:t>
            </w:r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</w:tr>
      <w:tr w:rsidR="004C6102" w:rsidRPr="00F533C1" w:rsidTr="004C6102"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</w:tcPr>
          <w:p w:rsidR="004C6102" w:rsidRPr="00F533C1" w:rsidRDefault="004C6102" w:rsidP="00D87BC2">
            <w:pPr>
              <w:tabs>
                <w:tab w:val="left" w:pos="360"/>
                <w:tab w:val="left" w:pos="720"/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1,3,4</w:t>
            </w:r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</w:tr>
    </w:tbl>
    <w:p w:rsidR="00D87BC2" w:rsidRDefault="00D87BC2" w:rsidP="00D87BC2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87BC2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7BC2" w:rsidRPr="00A0180D" w:rsidRDefault="00D87BC2" w:rsidP="00D87BC2">
      <w:pPr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18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D87BC2" w:rsidRDefault="00D87BC2" w:rsidP="00D87BC2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30"/>
        <w:gridCol w:w="630"/>
        <w:gridCol w:w="630"/>
        <w:gridCol w:w="630"/>
      </w:tblGrid>
      <w:tr w:rsidR="00B01013" w:rsidRPr="00F533C1" w:rsidTr="00B01013">
        <w:tc>
          <w:tcPr>
            <w:tcW w:w="368" w:type="dxa"/>
          </w:tcPr>
          <w:p w:rsidR="00B01013" w:rsidRPr="00F533C1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368" w:type="dxa"/>
          </w:tcPr>
          <w:p w:rsidR="00B01013" w:rsidRPr="00F533C1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368" w:type="dxa"/>
          </w:tcPr>
          <w:p w:rsidR="00B01013" w:rsidRPr="00F533C1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8" w:type="dxa"/>
          </w:tcPr>
          <w:p w:rsidR="00B01013" w:rsidRPr="00F533C1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368" w:type="dxa"/>
          </w:tcPr>
          <w:p w:rsidR="00B01013" w:rsidRPr="00F533C1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368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368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368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368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431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431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431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431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А13</w:t>
            </w:r>
          </w:p>
        </w:tc>
      </w:tr>
      <w:tr w:rsidR="00B01013" w:rsidRPr="00F533C1" w:rsidTr="00B01013">
        <w:tc>
          <w:tcPr>
            <w:tcW w:w="368" w:type="dxa"/>
          </w:tcPr>
          <w:p w:rsidR="00B01013" w:rsidRPr="00F533C1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8" w:type="dxa"/>
          </w:tcPr>
          <w:p w:rsidR="00B01013" w:rsidRPr="00F533C1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8" w:type="dxa"/>
          </w:tcPr>
          <w:p w:rsidR="00B01013" w:rsidRPr="00F533C1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8" w:type="dxa"/>
          </w:tcPr>
          <w:p w:rsidR="00B01013" w:rsidRPr="00F533C1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8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8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8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8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8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31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31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31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31" w:type="dxa"/>
          </w:tcPr>
          <w:p w:rsidR="00B01013" w:rsidRDefault="00B01013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</w:tbl>
    <w:p w:rsidR="00D87BC2" w:rsidRPr="00685BE1" w:rsidRDefault="00D87BC2" w:rsidP="00D87BC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497"/>
        <w:gridCol w:w="497"/>
        <w:gridCol w:w="497"/>
        <w:gridCol w:w="497"/>
        <w:gridCol w:w="1461"/>
        <w:gridCol w:w="1452"/>
        <w:gridCol w:w="1452"/>
        <w:gridCol w:w="1452"/>
      </w:tblGrid>
      <w:tr w:rsidR="00B01013" w:rsidTr="00945083">
        <w:tc>
          <w:tcPr>
            <w:tcW w:w="497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497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497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497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497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В5</w:t>
            </w:r>
          </w:p>
        </w:tc>
        <w:tc>
          <w:tcPr>
            <w:tcW w:w="1461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52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52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  <w:tc>
          <w:tcPr>
            <w:tcW w:w="1452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</w:tr>
      <w:tr w:rsidR="00B01013" w:rsidTr="00945083">
        <w:tc>
          <w:tcPr>
            <w:tcW w:w="497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97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97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97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97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461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два правильных ответа, 1 балл – один правильный ответ</w:t>
            </w:r>
          </w:p>
        </w:tc>
        <w:tc>
          <w:tcPr>
            <w:tcW w:w="1452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балл – два правильных ответа</w:t>
            </w:r>
          </w:p>
        </w:tc>
        <w:tc>
          <w:tcPr>
            <w:tcW w:w="1452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балл – два правильных ответа</w:t>
            </w:r>
          </w:p>
        </w:tc>
        <w:tc>
          <w:tcPr>
            <w:tcW w:w="1452" w:type="dxa"/>
          </w:tcPr>
          <w:p w:rsidR="00B01013" w:rsidRDefault="00B01013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балл – два правильных ответа</w:t>
            </w:r>
          </w:p>
        </w:tc>
      </w:tr>
    </w:tbl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23- 26 баллов – отметка «5»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19 - 22 балла - отметка «4»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 – 18 баллов - отметка «3»</w:t>
      </w:r>
    </w:p>
    <w:p w:rsidR="00945083" w:rsidRDefault="00945083" w:rsidP="00945083">
      <w:pPr>
        <w:ind w:left="-142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Менее 13 баллов - отметка «2»</w:t>
      </w:r>
    </w:p>
    <w:p w:rsidR="00D87BC2" w:rsidRDefault="00D87BC2" w:rsidP="00B01013">
      <w:pPr>
        <w:ind w:left="-142"/>
        <w:jc w:val="left"/>
        <w:rPr>
          <w:rFonts w:ascii="Times New Roman" w:hAnsi="Times New Roman"/>
          <w:b/>
          <w:sz w:val="28"/>
          <w:szCs w:val="28"/>
        </w:rPr>
      </w:pPr>
    </w:p>
    <w:p w:rsidR="000E5129" w:rsidRPr="0040369C" w:rsidRDefault="000E5129" w:rsidP="000E5129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0E5129" w:rsidRPr="000B6C69" w:rsidRDefault="000E5129" w:rsidP="000B6C6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0E5129" w:rsidRDefault="000E5129" w:rsidP="00B01013">
      <w:pPr>
        <w:ind w:left="-142"/>
        <w:jc w:val="left"/>
        <w:rPr>
          <w:rFonts w:ascii="Times New Roman" w:hAnsi="Times New Roman"/>
          <w:b/>
          <w:sz w:val="28"/>
          <w:szCs w:val="28"/>
        </w:rPr>
      </w:pPr>
    </w:p>
    <w:p w:rsidR="00D87BC2" w:rsidRPr="000B6C69" w:rsidRDefault="00D87BC2" w:rsidP="00D87BC2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0B6C69">
        <w:rPr>
          <w:rFonts w:ascii="Times New Roman" w:hAnsi="Times New Roman"/>
          <w:b/>
          <w:sz w:val="24"/>
          <w:szCs w:val="24"/>
        </w:rPr>
        <w:t>Итоговая контрольная работа</w:t>
      </w:r>
    </w:p>
    <w:p w:rsidR="00B01013" w:rsidRDefault="00B01013" w:rsidP="00D87BC2">
      <w:pPr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:rsidR="00D87BC2" w:rsidRPr="00A15137" w:rsidRDefault="00D87BC2" w:rsidP="00D87BC2">
      <w:pPr>
        <w:pStyle w:val="40"/>
        <w:shd w:val="clear" w:color="auto" w:fill="auto"/>
        <w:tabs>
          <w:tab w:val="left" w:pos="756"/>
        </w:tabs>
        <w:spacing w:line="240" w:lineRule="auto"/>
        <w:ind w:left="-142" w:firstLine="0"/>
        <w:jc w:val="center"/>
        <w:rPr>
          <w:sz w:val="24"/>
          <w:szCs w:val="24"/>
        </w:rPr>
      </w:pPr>
      <w:r>
        <w:rPr>
          <w:sz w:val="24"/>
          <w:szCs w:val="24"/>
        </w:rPr>
        <w:t>В</w:t>
      </w:r>
      <w:r w:rsidRPr="00A15137">
        <w:rPr>
          <w:sz w:val="24"/>
          <w:szCs w:val="24"/>
        </w:rPr>
        <w:t>ариант</w:t>
      </w:r>
      <w:proofErr w:type="gramStart"/>
      <w:r>
        <w:rPr>
          <w:sz w:val="24"/>
          <w:szCs w:val="24"/>
        </w:rPr>
        <w:t>2</w:t>
      </w:r>
      <w:proofErr w:type="gramEnd"/>
    </w:p>
    <w:p w:rsidR="00D87BC2" w:rsidRPr="00A15137" w:rsidRDefault="00D87BC2" w:rsidP="00D87BC2">
      <w:pPr>
        <w:ind w:left="-142" w:right="20" w:firstLine="52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C23090">
        <w:rPr>
          <w:rFonts w:ascii="Times New Roman" w:hAnsi="Times New Roman"/>
          <w:b/>
          <w:sz w:val="24"/>
          <w:szCs w:val="24"/>
        </w:rPr>
        <w:t>.</w:t>
      </w:r>
      <w:r w:rsidRPr="00A15137">
        <w:rPr>
          <w:rFonts w:ascii="Times New Roman" w:hAnsi="Times New Roman"/>
          <w:sz w:val="24"/>
          <w:szCs w:val="24"/>
        </w:rPr>
        <w:t xml:space="preserve"> Как называется документ, который защищает права юных жителей планеты?</w:t>
      </w:r>
    </w:p>
    <w:p w:rsidR="00D87BC2" w:rsidRPr="00A15137" w:rsidRDefault="00D87BC2" w:rsidP="008B5EDD">
      <w:pPr>
        <w:widowControl w:val="0"/>
        <w:numPr>
          <w:ilvl w:val="0"/>
          <w:numId w:val="77"/>
        </w:numPr>
        <w:tabs>
          <w:tab w:val="left" w:pos="756"/>
        </w:tabs>
        <w:ind w:left="720" w:hanging="3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Всеобщая декларация прав человека</w:t>
      </w:r>
    </w:p>
    <w:p w:rsidR="00D87BC2" w:rsidRPr="00A15137" w:rsidRDefault="00D87BC2" w:rsidP="008B5EDD">
      <w:pPr>
        <w:widowControl w:val="0"/>
        <w:numPr>
          <w:ilvl w:val="0"/>
          <w:numId w:val="77"/>
        </w:numPr>
        <w:tabs>
          <w:tab w:val="left" w:pos="756"/>
        </w:tabs>
        <w:ind w:left="720" w:hanging="3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Конституция Российской Федерации</w:t>
      </w:r>
    </w:p>
    <w:p w:rsidR="00D87BC2" w:rsidRPr="00A15137" w:rsidRDefault="00D87BC2" w:rsidP="008B5EDD">
      <w:pPr>
        <w:widowControl w:val="0"/>
        <w:numPr>
          <w:ilvl w:val="0"/>
          <w:numId w:val="77"/>
        </w:numPr>
        <w:tabs>
          <w:tab w:val="left" w:pos="756"/>
        </w:tabs>
        <w:ind w:left="720" w:hanging="3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Конвенция о правах ребенка</w:t>
      </w:r>
    </w:p>
    <w:p w:rsidR="00D87BC2" w:rsidRPr="00A15137" w:rsidRDefault="00D87BC2" w:rsidP="008B5EDD">
      <w:pPr>
        <w:widowControl w:val="0"/>
        <w:numPr>
          <w:ilvl w:val="0"/>
          <w:numId w:val="77"/>
        </w:numPr>
        <w:tabs>
          <w:tab w:val="left" w:pos="756"/>
        </w:tabs>
        <w:ind w:left="720" w:hanging="3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указ Президента Российской Федерации</w:t>
      </w:r>
    </w:p>
    <w:p w:rsidR="00D87BC2" w:rsidRPr="00A15137" w:rsidRDefault="00D87BC2" w:rsidP="00D87BC2">
      <w:pPr>
        <w:ind w:left="-142" w:right="20" w:firstLine="52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C23090">
        <w:rPr>
          <w:rFonts w:ascii="Times New Roman" w:hAnsi="Times New Roman"/>
          <w:b/>
          <w:sz w:val="24"/>
          <w:szCs w:val="24"/>
        </w:rPr>
        <w:t>.</w:t>
      </w:r>
      <w:r w:rsidRPr="00A15137">
        <w:rPr>
          <w:rFonts w:ascii="Times New Roman" w:hAnsi="Times New Roman"/>
          <w:sz w:val="24"/>
          <w:szCs w:val="24"/>
        </w:rPr>
        <w:t xml:space="preserve"> Каким государством согласно Конституции РФ является наша страна?</w:t>
      </w:r>
    </w:p>
    <w:p w:rsidR="00D87BC2" w:rsidRPr="00A15137" w:rsidRDefault="00D87BC2" w:rsidP="008B5EDD">
      <w:pPr>
        <w:widowControl w:val="0"/>
        <w:numPr>
          <w:ilvl w:val="0"/>
          <w:numId w:val="78"/>
        </w:numPr>
        <w:tabs>
          <w:tab w:val="left" w:pos="756"/>
        </w:tabs>
        <w:ind w:left="820" w:hanging="28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демократическая республика</w:t>
      </w:r>
    </w:p>
    <w:p w:rsidR="00D87BC2" w:rsidRPr="00A15137" w:rsidRDefault="00D87BC2" w:rsidP="008B5EDD">
      <w:pPr>
        <w:widowControl w:val="0"/>
        <w:numPr>
          <w:ilvl w:val="0"/>
          <w:numId w:val="78"/>
        </w:numPr>
        <w:tabs>
          <w:tab w:val="left" w:pos="756"/>
        </w:tabs>
        <w:ind w:left="820" w:hanging="28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монархия</w:t>
      </w:r>
    </w:p>
    <w:p w:rsidR="00D87BC2" w:rsidRPr="00A15137" w:rsidRDefault="00D87BC2" w:rsidP="008B5EDD">
      <w:pPr>
        <w:widowControl w:val="0"/>
        <w:numPr>
          <w:ilvl w:val="0"/>
          <w:numId w:val="78"/>
        </w:numPr>
        <w:tabs>
          <w:tab w:val="left" w:pos="756"/>
        </w:tabs>
        <w:ind w:left="820" w:hanging="28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президентская республика</w:t>
      </w:r>
    </w:p>
    <w:p w:rsidR="00D87BC2" w:rsidRPr="00A15137" w:rsidRDefault="00D87BC2" w:rsidP="008B5EDD">
      <w:pPr>
        <w:widowControl w:val="0"/>
        <w:numPr>
          <w:ilvl w:val="0"/>
          <w:numId w:val="78"/>
        </w:numPr>
        <w:tabs>
          <w:tab w:val="left" w:pos="756"/>
        </w:tabs>
        <w:ind w:left="820" w:hanging="28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социалистическая республика</w:t>
      </w:r>
    </w:p>
    <w:p w:rsidR="00D87BC2" w:rsidRPr="00A15137" w:rsidRDefault="00CF22B7" w:rsidP="00B010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D87BC2" w:rsidRPr="00C23090">
        <w:rPr>
          <w:rFonts w:ascii="Times New Roman" w:hAnsi="Times New Roman"/>
          <w:b/>
          <w:sz w:val="24"/>
          <w:szCs w:val="24"/>
        </w:rPr>
        <w:t>АЗ.</w:t>
      </w:r>
      <w:r w:rsidR="00D87BC2" w:rsidRPr="00A15137">
        <w:rPr>
          <w:rFonts w:ascii="Times New Roman" w:hAnsi="Times New Roman"/>
          <w:sz w:val="24"/>
          <w:szCs w:val="24"/>
        </w:rPr>
        <w:t xml:space="preserve"> Какое летоисчисление принято в России в наше время?</w:t>
      </w:r>
    </w:p>
    <w:p w:rsidR="00D87BC2" w:rsidRPr="00A15137" w:rsidRDefault="00D87BC2" w:rsidP="008B5EDD">
      <w:pPr>
        <w:widowControl w:val="0"/>
        <w:numPr>
          <w:ilvl w:val="0"/>
          <w:numId w:val="79"/>
        </w:numPr>
        <w:tabs>
          <w:tab w:val="left" w:pos="756"/>
        </w:tabs>
        <w:ind w:left="820" w:hanging="28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со дня Рождества Христова</w:t>
      </w:r>
    </w:p>
    <w:p w:rsidR="00D87BC2" w:rsidRPr="00A15137" w:rsidRDefault="00D87BC2" w:rsidP="008B5EDD">
      <w:pPr>
        <w:widowControl w:val="0"/>
        <w:numPr>
          <w:ilvl w:val="0"/>
          <w:numId w:val="79"/>
        </w:numPr>
        <w:tabs>
          <w:tab w:val="left" w:pos="756"/>
        </w:tabs>
        <w:ind w:left="820" w:hanging="28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со дня основания Рима</w:t>
      </w:r>
    </w:p>
    <w:p w:rsidR="00D87BC2" w:rsidRPr="00A15137" w:rsidRDefault="00D87BC2" w:rsidP="008B5EDD">
      <w:pPr>
        <w:widowControl w:val="0"/>
        <w:numPr>
          <w:ilvl w:val="0"/>
          <w:numId w:val="79"/>
        </w:numPr>
        <w:tabs>
          <w:tab w:val="left" w:pos="756"/>
        </w:tabs>
        <w:ind w:left="820" w:hanging="28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со дня правления фараонов</w:t>
      </w:r>
    </w:p>
    <w:p w:rsidR="00D87BC2" w:rsidRPr="00A15137" w:rsidRDefault="00D87BC2" w:rsidP="00D87BC2">
      <w:pPr>
        <w:ind w:left="-142" w:right="20" w:firstLine="5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4) со дня правления президентов</w:t>
      </w:r>
    </w:p>
    <w:p w:rsidR="00D87BC2" w:rsidRPr="00A15137" w:rsidRDefault="00D87BC2" w:rsidP="00D87BC2">
      <w:pPr>
        <w:ind w:left="-142" w:right="20" w:firstLine="52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C23090">
        <w:rPr>
          <w:rFonts w:ascii="Times New Roman" w:hAnsi="Times New Roman"/>
          <w:b/>
          <w:sz w:val="24"/>
          <w:szCs w:val="24"/>
        </w:rPr>
        <w:t>.</w:t>
      </w:r>
      <w:r w:rsidRPr="00A15137">
        <w:rPr>
          <w:rFonts w:ascii="Times New Roman" w:hAnsi="Times New Roman"/>
          <w:sz w:val="24"/>
          <w:szCs w:val="24"/>
        </w:rPr>
        <w:t xml:space="preserve"> Какая характеристика относится к зоне арктических пу</w:t>
      </w:r>
      <w:r w:rsidRPr="00A15137">
        <w:rPr>
          <w:rFonts w:ascii="Times New Roman" w:hAnsi="Times New Roman"/>
          <w:sz w:val="24"/>
          <w:szCs w:val="24"/>
        </w:rPr>
        <w:softHyphen/>
        <w:t>стынь?</w:t>
      </w:r>
    </w:p>
    <w:p w:rsidR="00D87BC2" w:rsidRPr="00A15137" w:rsidRDefault="00D87BC2" w:rsidP="008B5EDD">
      <w:pPr>
        <w:widowControl w:val="0"/>
        <w:numPr>
          <w:ilvl w:val="0"/>
          <w:numId w:val="80"/>
        </w:numPr>
        <w:tabs>
          <w:tab w:val="left" w:pos="756"/>
        </w:tabs>
        <w:ind w:left="820" w:right="20" w:hanging="28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солнце никогда не поднимается высоко над горизонтом; из растительности на камнях встречаются лишайники; животные питаются рыбой</w:t>
      </w:r>
    </w:p>
    <w:p w:rsidR="00D87BC2" w:rsidRPr="00A15137" w:rsidRDefault="00D87BC2" w:rsidP="008B5EDD">
      <w:pPr>
        <w:widowControl w:val="0"/>
        <w:numPr>
          <w:ilvl w:val="0"/>
          <w:numId w:val="80"/>
        </w:numPr>
        <w:tabs>
          <w:tab w:val="left" w:pos="756"/>
        </w:tabs>
        <w:ind w:left="820" w:right="20" w:hanging="28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короткое лето; земля оттаивает на 1,5 м в глубину; вода не впитывается, поэтому там много болот; растения сте</w:t>
      </w:r>
      <w:r w:rsidRPr="00A15137">
        <w:rPr>
          <w:rFonts w:ascii="Times New Roman" w:hAnsi="Times New Roman"/>
          <w:sz w:val="24"/>
          <w:szCs w:val="24"/>
        </w:rPr>
        <w:softHyphen/>
        <w:t>лются по земле</w:t>
      </w:r>
    </w:p>
    <w:p w:rsidR="00D87BC2" w:rsidRPr="00A15137" w:rsidRDefault="00D87BC2" w:rsidP="008B5EDD">
      <w:pPr>
        <w:widowControl w:val="0"/>
        <w:numPr>
          <w:ilvl w:val="0"/>
          <w:numId w:val="80"/>
        </w:numPr>
        <w:tabs>
          <w:tab w:val="left" w:pos="756"/>
        </w:tabs>
        <w:ind w:left="820" w:right="20" w:hanging="28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лето теплое, но зима суровая; преобладают хвойные ра</w:t>
      </w:r>
      <w:r w:rsidRPr="00A15137">
        <w:rPr>
          <w:rFonts w:ascii="Times New Roman" w:hAnsi="Times New Roman"/>
          <w:sz w:val="24"/>
          <w:szCs w:val="24"/>
        </w:rPr>
        <w:softHyphen/>
        <w:t>стения, так как они менее требовательны к теплу; живот</w:t>
      </w:r>
      <w:r w:rsidRPr="00A15137">
        <w:rPr>
          <w:rFonts w:ascii="Times New Roman" w:hAnsi="Times New Roman"/>
          <w:sz w:val="24"/>
          <w:szCs w:val="24"/>
        </w:rPr>
        <w:softHyphen/>
        <w:t>ный мир разнообразен</w:t>
      </w:r>
    </w:p>
    <w:p w:rsidR="00CF22B7" w:rsidRDefault="00CF22B7" w:rsidP="00D87BC2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87BC2" w:rsidRPr="00A15137">
        <w:rPr>
          <w:rFonts w:ascii="Times New Roman" w:hAnsi="Times New Roman" w:cs="Times New Roman"/>
          <w:sz w:val="24"/>
          <w:szCs w:val="24"/>
        </w:rPr>
        <w:t xml:space="preserve">4)леса образованы теплолюбивыми широколиственными растениями; </w:t>
      </w:r>
      <w:proofErr w:type="gramStart"/>
      <w:r w:rsidR="00D87BC2" w:rsidRPr="00A15137">
        <w:rPr>
          <w:rFonts w:ascii="Times New Roman" w:hAnsi="Times New Roman" w:cs="Times New Roman"/>
          <w:sz w:val="24"/>
          <w:szCs w:val="24"/>
        </w:rPr>
        <w:t>растительный</w:t>
      </w:r>
      <w:proofErr w:type="gramEnd"/>
      <w:r w:rsidR="00D87BC2" w:rsidRPr="00A15137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D87BC2" w:rsidRPr="00A15137" w:rsidRDefault="00CF22B7" w:rsidP="00D87BC2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87BC2" w:rsidRPr="00A151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7BC2" w:rsidRPr="00A15137">
        <w:rPr>
          <w:rFonts w:ascii="Times New Roman" w:hAnsi="Times New Roman" w:cs="Times New Roman"/>
          <w:sz w:val="24"/>
          <w:szCs w:val="24"/>
        </w:rPr>
        <w:t>животный мир богат и раз</w:t>
      </w:r>
      <w:r w:rsidR="00D87BC2" w:rsidRPr="00A15137">
        <w:rPr>
          <w:rFonts w:ascii="Times New Roman" w:hAnsi="Times New Roman" w:cs="Times New Roman"/>
          <w:sz w:val="24"/>
          <w:szCs w:val="24"/>
        </w:rPr>
        <w:softHyphen/>
        <w:t>нообразен.</w:t>
      </w:r>
    </w:p>
    <w:p w:rsidR="00D87BC2" w:rsidRPr="00A15137" w:rsidRDefault="00D87BC2" w:rsidP="00D87BC2">
      <w:pPr>
        <w:ind w:left="-142" w:firstLine="52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А5.</w:t>
      </w:r>
      <w:r w:rsidRPr="00A15137">
        <w:rPr>
          <w:rFonts w:ascii="Times New Roman" w:hAnsi="Times New Roman"/>
          <w:sz w:val="24"/>
          <w:szCs w:val="24"/>
        </w:rPr>
        <w:t xml:space="preserve"> Какие горы России самые высокие?</w:t>
      </w:r>
    </w:p>
    <w:p w:rsidR="00D87BC2" w:rsidRPr="00A15137" w:rsidRDefault="00CF22B7" w:rsidP="00CF22B7">
      <w:pPr>
        <w:widowControl w:val="0"/>
        <w:tabs>
          <w:tab w:val="left" w:pos="21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1)</w:t>
      </w:r>
      <w:r w:rsidR="00D87BC2" w:rsidRPr="00A15137">
        <w:rPr>
          <w:rFonts w:ascii="Times New Roman" w:hAnsi="Times New Roman"/>
          <w:sz w:val="24"/>
          <w:szCs w:val="24"/>
        </w:rPr>
        <w:t>Кавказские                 2) Саяны</w:t>
      </w:r>
    </w:p>
    <w:p w:rsidR="00D87BC2" w:rsidRPr="00A15137" w:rsidRDefault="00CF22B7" w:rsidP="00CF22B7">
      <w:pPr>
        <w:widowControl w:val="0"/>
        <w:tabs>
          <w:tab w:val="left" w:pos="21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3)</w:t>
      </w:r>
      <w:r w:rsidR="00D87BC2" w:rsidRPr="00A15137">
        <w:rPr>
          <w:rFonts w:ascii="Times New Roman" w:hAnsi="Times New Roman"/>
          <w:sz w:val="24"/>
          <w:szCs w:val="24"/>
        </w:rPr>
        <w:t>горы Камчатки           4) Уральские</w:t>
      </w:r>
    </w:p>
    <w:p w:rsidR="00D87BC2" w:rsidRPr="00A15137" w:rsidRDefault="00CF22B7" w:rsidP="00CF22B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D87BC2" w:rsidRPr="00C23090">
        <w:rPr>
          <w:rFonts w:ascii="Times New Roman" w:hAnsi="Times New Roman"/>
          <w:b/>
          <w:sz w:val="24"/>
          <w:szCs w:val="24"/>
        </w:rPr>
        <w:t>А</w:t>
      </w:r>
      <w:proofErr w:type="gramStart"/>
      <w:r w:rsidR="00D87BC2" w:rsidRPr="00C23090">
        <w:rPr>
          <w:rFonts w:ascii="Times New Roman" w:hAnsi="Times New Roman"/>
          <w:b/>
          <w:sz w:val="24"/>
          <w:szCs w:val="24"/>
        </w:rPr>
        <w:t>6</w:t>
      </w:r>
      <w:proofErr w:type="gramEnd"/>
      <w:r w:rsidR="00D87BC2" w:rsidRPr="00C23090">
        <w:rPr>
          <w:rFonts w:ascii="Times New Roman" w:hAnsi="Times New Roman"/>
          <w:b/>
          <w:sz w:val="24"/>
          <w:szCs w:val="24"/>
        </w:rPr>
        <w:t>.</w:t>
      </w:r>
      <w:r w:rsidR="00D87BC2" w:rsidRPr="00A15137">
        <w:rPr>
          <w:rFonts w:ascii="Times New Roman" w:hAnsi="Times New Roman"/>
          <w:sz w:val="24"/>
          <w:szCs w:val="24"/>
        </w:rPr>
        <w:t xml:space="preserve"> Какое колючее растение охотно поедают верблюды?</w:t>
      </w:r>
    </w:p>
    <w:p w:rsidR="00D87BC2" w:rsidRPr="00A15137" w:rsidRDefault="00CF22B7" w:rsidP="00CF22B7">
      <w:pPr>
        <w:widowControl w:val="0"/>
        <w:ind w:left="-14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1)</w:t>
      </w:r>
      <w:r w:rsidR="00D87BC2" w:rsidRPr="00A15137">
        <w:rPr>
          <w:rFonts w:ascii="Times New Roman" w:hAnsi="Times New Roman"/>
          <w:sz w:val="24"/>
          <w:szCs w:val="24"/>
        </w:rPr>
        <w:t>джузгун       3) Верблюжью колючку</w:t>
      </w:r>
    </w:p>
    <w:p w:rsidR="00D87BC2" w:rsidRPr="00D34208" w:rsidRDefault="00CF22B7" w:rsidP="00CF22B7">
      <w:pPr>
        <w:widowControl w:val="0"/>
        <w:ind w:left="-14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2)</w:t>
      </w:r>
      <w:r w:rsidR="00D87BC2" w:rsidRPr="00A15137">
        <w:rPr>
          <w:rFonts w:ascii="Times New Roman" w:hAnsi="Times New Roman"/>
          <w:sz w:val="24"/>
          <w:szCs w:val="24"/>
        </w:rPr>
        <w:t>колосняк      4) кактусы</w:t>
      </w:r>
    </w:p>
    <w:p w:rsidR="00D87BC2" w:rsidRPr="00A15137" w:rsidRDefault="00D87BC2" w:rsidP="00D87BC2">
      <w:pPr>
        <w:ind w:left="-142" w:firstLine="52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7</w:t>
      </w:r>
      <w:proofErr w:type="gramEnd"/>
      <w:r w:rsidRPr="00C23090">
        <w:rPr>
          <w:rFonts w:ascii="Times New Roman" w:hAnsi="Times New Roman"/>
          <w:b/>
          <w:sz w:val="24"/>
          <w:szCs w:val="24"/>
        </w:rPr>
        <w:t>.</w:t>
      </w:r>
      <w:r w:rsidRPr="00A15137">
        <w:rPr>
          <w:rFonts w:ascii="Times New Roman" w:hAnsi="Times New Roman"/>
          <w:sz w:val="24"/>
          <w:szCs w:val="24"/>
        </w:rPr>
        <w:t xml:space="preserve"> Что такое исток?</w:t>
      </w:r>
    </w:p>
    <w:p w:rsidR="00D87BC2" w:rsidRPr="00A15137" w:rsidRDefault="00D87BC2" w:rsidP="008B5EDD">
      <w:pPr>
        <w:widowControl w:val="0"/>
        <w:numPr>
          <w:ilvl w:val="0"/>
          <w:numId w:val="81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начало реки</w:t>
      </w:r>
    </w:p>
    <w:p w:rsidR="00D87BC2" w:rsidRPr="00A15137" w:rsidRDefault="00D87BC2" w:rsidP="008B5EDD">
      <w:pPr>
        <w:widowControl w:val="0"/>
        <w:numPr>
          <w:ilvl w:val="0"/>
          <w:numId w:val="81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место впадения реки в море</w:t>
      </w:r>
    </w:p>
    <w:p w:rsidR="00D87BC2" w:rsidRPr="00A15137" w:rsidRDefault="00D87BC2" w:rsidP="008B5EDD">
      <w:pPr>
        <w:widowControl w:val="0"/>
        <w:numPr>
          <w:ilvl w:val="0"/>
          <w:numId w:val="81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река, впадающая в другую реку</w:t>
      </w:r>
    </w:p>
    <w:p w:rsidR="00D87BC2" w:rsidRPr="00A15137" w:rsidRDefault="00D87BC2" w:rsidP="008B5EDD">
      <w:pPr>
        <w:widowControl w:val="0"/>
        <w:numPr>
          <w:ilvl w:val="0"/>
          <w:numId w:val="81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песчаная отмель на берегу</w:t>
      </w:r>
    </w:p>
    <w:p w:rsidR="00D87BC2" w:rsidRPr="00A15137" w:rsidRDefault="00D87BC2" w:rsidP="00D87BC2">
      <w:pPr>
        <w:ind w:left="-142" w:right="160" w:firstLine="52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А8.</w:t>
      </w:r>
      <w:r w:rsidRPr="00A15137">
        <w:rPr>
          <w:rFonts w:ascii="Times New Roman" w:hAnsi="Times New Roman"/>
          <w:sz w:val="24"/>
          <w:szCs w:val="24"/>
        </w:rPr>
        <w:t xml:space="preserve"> Какой вид почвы на Всемирной выставке в Париже назва</w:t>
      </w:r>
      <w:r w:rsidRPr="00A15137">
        <w:rPr>
          <w:rFonts w:ascii="Times New Roman" w:hAnsi="Times New Roman"/>
          <w:sz w:val="24"/>
          <w:szCs w:val="24"/>
        </w:rPr>
        <w:softHyphen/>
        <w:t>ли «черным алмазом»?</w:t>
      </w:r>
    </w:p>
    <w:p w:rsidR="00D87BC2" w:rsidRPr="00A15137" w:rsidRDefault="00D87BC2" w:rsidP="008B5EDD">
      <w:pPr>
        <w:widowControl w:val="0"/>
        <w:numPr>
          <w:ilvl w:val="0"/>
          <w:numId w:val="82"/>
        </w:numPr>
        <w:tabs>
          <w:tab w:val="left" w:pos="825"/>
          <w:tab w:val="center" w:pos="3678"/>
          <w:tab w:val="left" w:pos="3812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серую лесную почву</w:t>
      </w:r>
      <w:r w:rsidRPr="00A15137">
        <w:rPr>
          <w:rFonts w:ascii="Times New Roman" w:hAnsi="Times New Roman"/>
          <w:sz w:val="24"/>
          <w:szCs w:val="24"/>
        </w:rPr>
        <w:tab/>
        <w:t>3)</w:t>
      </w:r>
      <w:r w:rsidRPr="00A15137">
        <w:rPr>
          <w:rFonts w:ascii="Times New Roman" w:hAnsi="Times New Roman"/>
          <w:sz w:val="24"/>
          <w:szCs w:val="24"/>
        </w:rPr>
        <w:tab/>
        <w:t>подзолистую почву</w:t>
      </w:r>
    </w:p>
    <w:p w:rsidR="00D87BC2" w:rsidRPr="00A15137" w:rsidRDefault="00D87BC2" w:rsidP="008B5EDD">
      <w:pPr>
        <w:widowControl w:val="0"/>
        <w:numPr>
          <w:ilvl w:val="0"/>
          <w:numId w:val="82"/>
        </w:numPr>
        <w:tabs>
          <w:tab w:val="left" w:pos="825"/>
          <w:tab w:val="center" w:pos="3678"/>
          <w:tab w:val="left" w:pos="3812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луговую почву</w:t>
      </w:r>
      <w:r w:rsidRPr="00A15137">
        <w:rPr>
          <w:rFonts w:ascii="Times New Roman" w:hAnsi="Times New Roman"/>
          <w:sz w:val="24"/>
          <w:szCs w:val="24"/>
        </w:rPr>
        <w:tab/>
        <w:t>4)</w:t>
      </w:r>
      <w:r w:rsidRPr="00A15137">
        <w:rPr>
          <w:rFonts w:ascii="Times New Roman" w:hAnsi="Times New Roman"/>
          <w:sz w:val="24"/>
          <w:szCs w:val="24"/>
        </w:rPr>
        <w:tab/>
        <w:t>чернозем</w:t>
      </w:r>
    </w:p>
    <w:p w:rsidR="00D87BC2" w:rsidRPr="00A15137" w:rsidRDefault="00D87BC2" w:rsidP="00D87BC2">
      <w:pPr>
        <w:ind w:left="-142" w:firstLine="52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9</w:t>
      </w:r>
      <w:proofErr w:type="gramEnd"/>
      <w:r w:rsidRPr="00A15137">
        <w:rPr>
          <w:rFonts w:ascii="Times New Roman" w:hAnsi="Times New Roman"/>
          <w:sz w:val="24"/>
          <w:szCs w:val="24"/>
        </w:rPr>
        <w:t>. Какое полезное ископаемое обладает пластичностью?</w:t>
      </w:r>
    </w:p>
    <w:p w:rsidR="00D87BC2" w:rsidRPr="00A15137" w:rsidRDefault="00CF22B7" w:rsidP="00D87BC2">
      <w:pPr>
        <w:tabs>
          <w:tab w:val="left" w:pos="3542"/>
        </w:tabs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1)</w:t>
      </w:r>
      <w:r w:rsidR="00D87BC2" w:rsidRPr="00A15137">
        <w:rPr>
          <w:rFonts w:ascii="Times New Roman" w:hAnsi="Times New Roman"/>
          <w:sz w:val="24"/>
          <w:szCs w:val="24"/>
        </w:rPr>
        <w:t>глина</w:t>
      </w:r>
      <w:r w:rsidR="00D87BC2" w:rsidRPr="00A15137">
        <w:rPr>
          <w:rFonts w:ascii="Times New Roman" w:hAnsi="Times New Roman"/>
          <w:sz w:val="24"/>
          <w:szCs w:val="24"/>
        </w:rPr>
        <w:tab/>
        <w:t>3) известняк</w:t>
      </w:r>
    </w:p>
    <w:p w:rsidR="00D87BC2" w:rsidRPr="00A15137" w:rsidRDefault="00CF22B7" w:rsidP="00D87BC2">
      <w:pPr>
        <w:tabs>
          <w:tab w:val="left" w:pos="3542"/>
        </w:tabs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2)</w:t>
      </w:r>
      <w:r w:rsidR="00D87BC2" w:rsidRPr="00A15137">
        <w:rPr>
          <w:rFonts w:ascii="Times New Roman" w:hAnsi="Times New Roman"/>
          <w:sz w:val="24"/>
          <w:szCs w:val="24"/>
        </w:rPr>
        <w:t>песок</w:t>
      </w:r>
      <w:r w:rsidR="00D87BC2" w:rsidRPr="00A15137">
        <w:rPr>
          <w:rFonts w:ascii="Times New Roman" w:hAnsi="Times New Roman"/>
          <w:sz w:val="24"/>
          <w:szCs w:val="24"/>
        </w:rPr>
        <w:tab/>
        <w:t>4)гранит</w:t>
      </w:r>
    </w:p>
    <w:p w:rsidR="00D87BC2" w:rsidRPr="00A15137" w:rsidRDefault="00D87BC2" w:rsidP="00D87BC2">
      <w:pPr>
        <w:ind w:left="-142" w:firstLine="52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А10</w:t>
      </w:r>
      <w:r w:rsidRPr="00A15137">
        <w:rPr>
          <w:rFonts w:ascii="Times New Roman" w:hAnsi="Times New Roman"/>
          <w:sz w:val="24"/>
          <w:szCs w:val="24"/>
        </w:rPr>
        <w:t>. Почему в субтропиках теплее, чем в умеренных поясах?</w:t>
      </w:r>
    </w:p>
    <w:p w:rsidR="00D87BC2" w:rsidRPr="00A15137" w:rsidRDefault="00D87BC2" w:rsidP="008B5EDD">
      <w:pPr>
        <w:widowControl w:val="0"/>
        <w:numPr>
          <w:ilvl w:val="0"/>
          <w:numId w:val="83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солнечные лучи там падают отвесно</w:t>
      </w:r>
    </w:p>
    <w:p w:rsidR="00D87BC2" w:rsidRPr="00A15137" w:rsidRDefault="00D87BC2" w:rsidP="008B5EDD">
      <w:pPr>
        <w:widowControl w:val="0"/>
        <w:numPr>
          <w:ilvl w:val="0"/>
          <w:numId w:val="83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пояс всегда обращен к Солнцу</w:t>
      </w:r>
    </w:p>
    <w:p w:rsidR="00D87BC2" w:rsidRPr="00A15137" w:rsidRDefault="00D87BC2" w:rsidP="008B5EDD">
      <w:pPr>
        <w:widowControl w:val="0"/>
        <w:numPr>
          <w:ilvl w:val="0"/>
          <w:numId w:val="83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там много вулканов</w:t>
      </w:r>
    </w:p>
    <w:p w:rsidR="00D87BC2" w:rsidRPr="00A15137" w:rsidRDefault="00D87BC2" w:rsidP="008B5EDD">
      <w:pPr>
        <w:widowControl w:val="0"/>
        <w:numPr>
          <w:ilvl w:val="0"/>
          <w:numId w:val="83"/>
        </w:numPr>
        <w:tabs>
          <w:tab w:val="left" w:pos="909"/>
        </w:tabs>
        <w:ind w:left="520" w:right="1480" w:firstLine="80"/>
        <w:jc w:val="left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из-за вращения Земли вокруг Солнца</w:t>
      </w:r>
    </w:p>
    <w:p w:rsidR="00D87BC2" w:rsidRPr="00A15137" w:rsidRDefault="00CF22B7" w:rsidP="00CF22B7">
      <w:pPr>
        <w:tabs>
          <w:tab w:val="left" w:pos="909"/>
        </w:tabs>
        <w:ind w:right="1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gramStart"/>
      <w:r w:rsidR="00D87BC2" w:rsidRPr="00C23090">
        <w:rPr>
          <w:rFonts w:ascii="Times New Roman" w:hAnsi="Times New Roman"/>
          <w:b/>
          <w:sz w:val="24"/>
          <w:szCs w:val="24"/>
          <w:lang w:val="en-US"/>
        </w:rPr>
        <w:t>All</w:t>
      </w:r>
      <w:r w:rsidR="00D87BC2" w:rsidRPr="00C23090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D87BC2" w:rsidRPr="00A15137">
        <w:rPr>
          <w:rFonts w:ascii="Times New Roman" w:hAnsi="Times New Roman"/>
          <w:sz w:val="24"/>
          <w:szCs w:val="24"/>
        </w:rPr>
        <w:t xml:space="preserve"> Какой город стал столицей Древней Руси?</w:t>
      </w:r>
    </w:p>
    <w:p w:rsidR="00D87BC2" w:rsidRPr="00A15137" w:rsidRDefault="00D87BC2" w:rsidP="008B5EDD">
      <w:pPr>
        <w:widowControl w:val="0"/>
        <w:numPr>
          <w:ilvl w:val="0"/>
          <w:numId w:val="84"/>
        </w:numPr>
        <w:tabs>
          <w:tab w:val="left" w:pos="825"/>
          <w:tab w:val="center" w:pos="3678"/>
          <w:tab w:val="left" w:pos="3812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Константинополь</w:t>
      </w:r>
      <w:r w:rsidRPr="00A15137">
        <w:rPr>
          <w:rFonts w:ascii="Times New Roman" w:hAnsi="Times New Roman"/>
          <w:sz w:val="24"/>
          <w:szCs w:val="24"/>
        </w:rPr>
        <w:tab/>
        <w:t>3)</w:t>
      </w:r>
      <w:r w:rsidRPr="00A15137">
        <w:rPr>
          <w:rFonts w:ascii="Times New Roman" w:hAnsi="Times New Roman"/>
          <w:sz w:val="24"/>
          <w:szCs w:val="24"/>
        </w:rPr>
        <w:tab/>
        <w:t>Москва</w:t>
      </w:r>
    </w:p>
    <w:p w:rsidR="00D87BC2" w:rsidRPr="00D34208" w:rsidRDefault="00D87BC2" w:rsidP="008B5EDD">
      <w:pPr>
        <w:widowControl w:val="0"/>
        <w:numPr>
          <w:ilvl w:val="0"/>
          <w:numId w:val="84"/>
        </w:numPr>
        <w:tabs>
          <w:tab w:val="left" w:pos="825"/>
          <w:tab w:val="center" w:pos="3678"/>
          <w:tab w:val="left" w:pos="3812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Киев</w:t>
      </w:r>
      <w:r w:rsidRPr="00A15137">
        <w:rPr>
          <w:rFonts w:ascii="Times New Roman" w:hAnsi="Times New Roman"/>
          <w:sz w:val="24"/>
          <w:szCs w:val="24"/>
        </w:rPr>
        <w:tab/>
        <w:t>4)</w:t>
      </w:r>
      <w:r w:rsidRPr="00A15137">
        <w:rPr>
          <w:rFonts w:ascii="Times New Roman" w:hAnsi="Times New Roman"/>
          <w:sz w:val="24"/>
          <w:szCs w:val="24"/>
        </w:rPr>
        <w:tab/>
        <w:t>Новгород</w:t>
      </w:r>
    </w:p>
    <w:p w:rsidR="00D87BC2" w:rsidRPr="00A15137" w:rsidRDefault="00D87BC2" w:rsidP="00D87BC2">
      <w:pPr>
        <w:ind w:left="-142" w:firstLine="52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А12.</w:t>
      </w:r>
      <w:r w:rsidRPr="00A15137">
        <w:rPr>
          <w:rFonts w:ascii="Times New Roman" w:hAnsi="Times New Roman"/>
          <w:sz w:val="24"/>
          <w:szCs w:val="24"/>
        </w:rPr>
        <w:t xml:space="preserve"> Кто создал славянскую азбуку?</w:t>
      </w:r>
    </w:p>
    <w:p w:rsidR="00D87BC2" w:rsidRPr="00A15137" w:rsidRDefault="00D87BC2" w:rsidP="008B5EDD">
      <w:pPr>
        <w:widowControl w:val="0"/>
        <w:numPr>
          <w:ilvl w:val="0"/>
          <w:numId w:val="85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Ярослав Мудрый</w:t>
      </w:r>
    </w:p>
    <w:p w:rsidR="00D87BC2" w:rsidRPr="00A15137" w:rsidRDefault="00D87BC2" w:rsidP="008B5EDD">
      <w:pPr>
        <w:widowControl w:val="0"/>
        <w:numPr>
          <w:ilvl w:val="0"/>
          <w:numId w:val="85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Владимир Красное Солнышко</w:t>
      </w:r>
    </w:p>
    <w:p w:rsidR="00D87BC2" w:rsidRPr="00A15137" w:rsidRDefault="00D87BC2" w:rsidP="008B5EDD">
      <w:pPr>
        <w:widowControl w:val="0"/>
        <w:numPr>
          <w:ilvl w:val="0"/>
          <w:numId w:val="85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Кирилл и Мефодий</w:t>
      </w:r>
    </w:p>
    <w:p w:rsidR="00D87BC2" w:rsidRPr="00A15137" w:rsidRDefault="00D87BC2" w:rsidP="008B5EDD">
      <w:pPr>
        <w:widowControl w:val="0"/>
        <w:numPr>
          <w:ilvl w:val="0"/>
          <w:numId w:val="85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lastRenderedPageBreak/>
        <w:t>Юрий Долгорукий</w:t>
      </w:r>
    </w:p>
    <w:p w:rsidR="00D87BC2" w:rsidRPr="00A15137" w:rsidRDefault="00D87BC2" w:rsidP="00D87BC2">
      <w:pPr>
        <w:ind w:left="-142" w:right="160" w:firstLine="52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А13.</w:t>
      </w:r>
      <w:r w:rsidRPr="00A15137">
        <w:rPr>
          <w:rFonts w:ascii="Times New Roman" w:hAnsi="Times New Roman"/>
          <w:sz w:val="24"/>
          <w:szCs w:val="24"/>
        </w:rPr>
        <w:t xml:space="preserve"> Кто возглавил русское войско в борьбе против польских захватчиков?</w:t>
      </w:r>
    </w:p>
    <w:p w:rsidR="00D87BC2" w:rsidRPr="00A15137" w:rsidRDefault="00D87BC2" w:rsidP="008B5EDD">
      <w:pPr>
        <w:widowControl w:val="0"/>
        <w:numPr>
          <w:ilvl w:val="0"/>
          <w:numId w:val="86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Козьма Минин</w:t>
      </w:r>
    </w:p>
    <w:p w:rsidR="00D87BC2" w:rsidRPr="00A15137" w:rsidRDefault="00D87BC2" w:rsidP="008B5EDD">
      <w:pPr>
        <w:widowControl w:val="0"/>
        <w:numPr>
          <w:ilvl w:val="0"/>
          <w:numId w:val="86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Дмитрий Пожарский</w:t>
      </w:r>
    </w:p>
    <w:p w:rsidR="00D87BC2" w:rsidRPr="00A15137" w:rsidRDefault="00D87BC2" w:rsidP="008B5EDD">
      <w:pPr>
        <w:widowControl w:val="0"/>
        <w:numPr>
          <w:ilvl w:val="0"/>
          <w:numId w:val="86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Александр Невский</w:t>
      </w:r>
    </w:p>
    <w:p w:rsidR="00D87BC2" w:rsidRPr="00A15137" w:rsidRDefault="00D87BC2" w:rsidP="008B5EDD">
      <w:pPr>
        <w:widowControl w:val="0"/>
        <w:numPr>
          <w:ilvl w:val="0"/>
          <w:numId w:val="86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Иван Грозный</w:t>
      </w:r>
    </w:p>
    <w:p w:rsidR="00D87BC2" w:rsidRPr="00A15137" w:rsidRDefault="00D87BC2" w:rsidP="00D87BC2">
      <w:pPr>
        <w:ind w:left="-142" w:firstLine="52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C23090">
        <w:rPr>
          <w:rFonts w:ascii="Times New Roman" w:hAnsi="Times New Roman"/>
          <w:b/>
          <w:sz w:val="24"/>
          <w:szCs w:val="24"/>
        </w:rPr>
        <w:t>.</w:t>
      </w:r>
      <w:r w:rsidRPr="00A15137">
        <w:rPr>
          <w:rFonts w:ascii="Times New Roman" w:hAnsi="Times New Roman"/>
          <w:sz w:val="24"/>
          <w:szCs w:val="24"/>
        </w:rPr>
        <w:t xml:space="preserve"> Почему война 1914 г. называется мировой?</w:t>
      </w:r>
    </w:p>
    <w:p w:rsidR="00D87BC2" w:rsidRPr="00A15137" w:rsidRDefault="00D87BC2" w:rsidP="008B5EDD">
      <w:pPr>
        <w:widowControl w:val="0"/>
        <w:numPr>
          <w:ilvl w:val="0"/>
          <w:numId w:val="87"/>
        </w:numPr>
        <w:tabs>
          <w:tab w:val="left" w:pos="825"/>
        </w:tabs>
        <w:ind w:left="60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Россия воевала со всем миром</w:t>
      </w:r>
    </w:p>
    <w:p w:rsidR="00D87BC2" w:rsidRPr="00A15137" w:rsidRDefault="00CF22B7" w:rsidP="00D87BC2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87BC2" w:rsidRPr="00A15137">
        <w:rPr>
          <w:rFonts w:ascii="Times New Roman" w:hAnsi="Times New Roman" w:cs="Times New Roman"/>
          <w:sz w:val="24"/>
          <w:szCs w:val="24"/>
        </w:rPr>
        <w:t>2)в войну вступили многие государства мира</w:t>
      </w:r>
    </w:p>
    <w:p w:rsidR="00D87BC2" w:rsidRPr="00A15137" w:rsidRDefault="00CF22B7" w:rsidP="00D87BC2">
      <w:pPr>
        <w:tabs>
          <w:tab w:val="left" w:pos="825"/>
        </w:tabs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D87BC2" w:rsidRPr="00A15137">
        <w:rPr>
          <w:rFonts w:ascii="Times New Roman" w:hAnsi="Times New Roman"/>
          <w:sz w:val="24"/>
          <w:szCs w:val="24"/>
        </w:rPr>
        <w:t>3)Россия попросила мира</w:t>
      </w:r>
    </w:p>
    <w:p w:rsidR="00D87BC2" w:rsidRPr="00A15137" w:rsidRDefault="00CF22B7" w:rsidP="00D87BC2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87BC2" w:rsidRPr="00A15137">
        <w:rPr>
          <w:rFonts w:ascii="Times New Roman" w:hAnsi="Times New Roman" w:cs="Times New Roman"/>
          <w:sz w:val="24"/>
          <w:szCs w:val="24"/>
        </w:rPr>
        <w:t>4)весь мир был вовлечен в эту войну</w:t>
      </w:r>
    </w:p>
    <w:p w:rsidR="00D87BC2" w:rsidRPr="00A15137" w:rsidRDefault="00D87BC2" w:rsidP="00D87BC2">
      <w:pPr>
        <w:ind w:left="-142" w:right="60" w:firstLine="340"/>
        <w:rPr>
          <w:rFonts w:ascii="Times New Roman" w:hAnsi="Times New Roman"/>
          <w:sz w:val="24"/>
          <w:szCs w:val="24"/>
        </w:rPr>
      </w:pPr>
      <w:r w:rsidRPr="00A15137">
        <w:rPr>
          <w:rStyle w:val="a5"/>
          <w:rFonts w:eastAsiaTheme="minorHAnsi"/>
          <w:sz w:val="24"/>
          <w:szCs w:val="24"/>
        </w:rPr>
        <w:t>В</w:t>
      </w:r>
      <w:proofErr w:type="gramStart"/>
      <w:r w:rsidRPr="00A15137">
        <w:rPr>
          <w:rStyle w:val="a5"/>
          <w:rFonts w:eastAsiaTheme="minorHAnsi"/>
          <w:sz w:val="24"/>
          <w:szCs w:val="24"/>
        </w:rPr>
        <w:t>2</w:t>
      </w:r>
      <w:proofErr w:type="gramEnd"/>
      <w:r w:rsidRPr="00A15137">
        <w:rPr>
          <w:rStyle w:val="a5"/>
          <w:rFonts w:eastAsiaTheme="minorHAnsi"/>
          <w:sz w:val="24"/>
          <w:szCs w:val="24"/>
        </w:rPr>
        <w:t xml:space="preserve">. </w:t>
      </w:r>
      <w:r w:rsidRPr="00A15137">
        <w:rPr>
          <w:rFonts w:ascii="Times New Roman" w:hAnsi="Times New Roman"/>
          <w:sz w:val="24"/>
          <w:szCs w:val="24"/>
        </w:rPr>
        <w:t>Какое явление в общественной жизни страны в 1980-х гг. назвали перестройкой?</w:t>
      </w:r>
    </w:p>
    <w:p w:rsidR="00D87BC2" w:rsidRPr="00A15137" w:rsidRDefault="00D87BC2" w:rsidP="008B5EDD">
      <w:pPr>
        <w:widowControl w:val="0"/>
        <w:numPr>
          <w:ilvl w:val="0"/>
          <w:numId w:val="88"/>
        </w:numPr>
        <w:tabs>
          <w:tab w:val="left" w:pos="833"/>
        </w:tabs>
        <w:ind w:left="620" w:right="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независимость государства от других государств во внеш</w:t>
      </w:r>
      <w:r w:rsidRPr="00A15137">
        <w:rPr>
          <w:rFonts w:ascii="Times New Roman" w:hAnsi="Times New Roman"/>
          <w:sz w:val="24"/>
          <w:szCs w:val="24"/>
        </w:rPr>
        <w:softHyphen/>
        <w:t>них отношениях и внутренних делах</w:t>
      </w:r>
    </w:p>
    <w:p w:rsidR="00D87BC2" w:rsidRPr="00A15137" w:rsidRDefault="00D87BC2" w:rsidP="008B5EDD">
      <w:pPr>
        <w:widowControl w:val="0"/>
        <w:numPr>
          <w:ilvl w:val="0"/>
          <w:numId w:val="88"/>
        </w:numPr>
        <w:tabs>
          <w:tab w:val="left" w:pos="833"/>
        </w:tabs>
        <w:ind w:left="620" w:right="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реформы, направленные на качественное изменение раз</w:t>
      </w:r>
      <w:r w:rsidRPr="00A15137">
        <w:rPr>
          <w:rFonts w:ascii="Times New Roman" w:hAnsi="Times New Roman"/>
          <w:sz w:val="24"/>
          <w:szCs w:val="24"/>
        </w:rPr>
        <w:softHyphen/>
        <w:t>вития страны</w:t>
      </w:r>
    </w:p>
    <w:p w:rsidR="00D87BC2" w:rsidRPr="00A15137" w:rsidRDefault="00D87BC2" w:rsidP="008B5EDD">
      <w:pPr>
        <w:widowControl w:val="0"/>
        <w:numPr>
          <w:ilvl w:val="0"/>
          <w:numId w:val="88"/>
        </w:numPr>
        <w:tabs>
          <w:tab w:val="left" w:pos="833"/>
        </w:tabs>
        <w:ind w:left="620" w:right="6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открытая критика и обсуждение недостатков в жизни общества</w:t>
      </w:r>
    </w:p>
    <w:p w:rsidR="00D87BC2" w:rsidRDefault="00D87BC2" w:rsidP="008B5EDD">
      <w:pPr>
        <w:widowControl w:val="0"/>
        <w:numPr>
          <w:ilvl w:val="0"/>
          <w:numId w:val="88"/>
        </w:numPr>
        <w:tabs>
          <w:tab w:val="left" w:pos="833"/>
        </w:tabs>
        <w:ind w:left="20" w:right="60" w:firstLine="600"/>
        <w:jc w:val="left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резкое ухудшение экономического состояния страны</w:t>
      </w:r>
    </w:p>
    <w:p w:rsidR="00D87BC2" w:rsidRPr="00A15137" w:rsidRDefault="00CF22B7" w:rsidP="00D87BC2">
      <w:pPr>
        <w:widowControl w:val="0"/>
        <w:tabs>
          <w:tab w:val="left" w:pos="833"/>
        </w:tabs>
        <w:ind w:left="-142" w:right="60"/>
        <w:rPr>
          <w:rFonts w:ascii="Times New Roman" w:hAnsi="Times New Roman"/>
          <w:sz w:val="24"/>
          <w:szCs w:val="24"/>
        </w:rPr>
      </w:pPr>
      <w:r>
        <w:rPr>
          <w:rStyle w:val="a5"/>
          <w:rFonts w:eastAsiaTheme="minorHAnsi"/>
          <w:sz w:val="24"/>
          <w:szCs w:val="24"/>
        </w:rPr>
        <w:t xml:space="preserve">     </w:t>
      </w:r>
      <w:r w:rsidR="00D87BC2" w:rsidRPr="00A15137">
        <w:rPr>
          <w:rStyle w:val="a5"/>
          <w:rFonts w:eastAsiaTheme="minorHAnsi"/>
          <w:sz w:val="24"/>
          <w:szCs w:val="24"/>
        </w:rPr>
        <w:t xml:space="preserve">ВЗ. </w:t>
      </w:r>
      <w:r w:rsidR="00D87BC2" w:rsidRPr="00A15137">
        <w:rPr>
          <w:rFonts w:ascii="Times New Roman" w:hAnsi="Times New Roman"/>
          <w:sz w:val="24"/>
          <w:szCs w:val="24"/>
        </w:rPr>
        <w:t>Какое мероприятие не относится к социально ответствен</w:t>
      </w:r>
      <w:r w:rsidR="00D87BC2" w:rsidRPr="00A15137">
        <w:rPr>
          <w:rFonts w:ascii="Times New Roman" w:hAnsi="Times New Roman"/>
          <w:sz w:val="24"/>
          <w:szCs w:val="24"/>
        </w:rPr>
        <w:softHyphen/>
        <w:t>ной деятельности предприятия?</w:t>
      </w:r>
    </w:p>
    <w:p w:rsidR="00D87BC2" w:rsidRPr="00A15137" w:rsidRDefault="00D87BC2" w:rsidP="008B5EDD">
      <w:pPr>
        <w:widowControl w:val="0"/>
        <w:numPr>
          <w:ilvl w:val="0"/>
          <w:numId w:val="89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внедрение в производство научных разработок</w:t>
      </w:r>
    </w:p>
    <w:p w:rsidR="00D87BC2" w:rsidRPr="00A15137" w:rsidRDefault="00D87BC2" w:rsidP="008B5EDD">
      <w:pPr>
        <w:widowControl w:val="0"/>
        <w:numPr>
          <w:ilvl w:val="0"/>
          <w:numId w:val="89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сохранение экологической среды региона</w:t>
      </w:r>
    </w:p>
    <w:p w:rsidR="00D87BC2" w:rsidRPr="00A15137" w:rsidRDefault="00D87BC2" w:rsidP="008B5EDD">
      <w:pPr>
        <w:widowControl w:val="0"/>
        <w:numPr>
          <w:ilvl w:val="0"/>
          <w:numId w:val="89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забота о ветеранах производства</w:t>
      </w:r>
    </w:p>
    <w:p w:rsidR="00D87BC2" w:rsidRPr="00A15137" w:rsidRDefault="00D87BC2" w:rsidP="008B5EDD">
      <w:pPr>
        <w:widowControl w:val="0"/>
        <w:numPr>
          <w:ilvl w:val="0"/>
          <w:numId w:val="89"/>
        </w:numPr>
        <w:tabs>
          <w:tab w:val="left" w:pos="833"/>
        </w:tabs>
        <w:ind w:left="360" w:right="1440" w:firstLine="260"/>
        <w:jc w:val="left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ликвидация неприбыльных производств</w:t>
      </w:r>
    </w:p>
    <w:p w:rsidR="00D87BC2" w:rsidRPr="00A15137" w:rsidRDefault="00CF22B7" w:rsidP="00D87BC2">
      <w:pPr>
        <w:tabs>
          <w:tab w:val="left" w:pos="833"/>
        </w:tabs>
        <w:ind w:left="-142" w:right="1440"/>
        <w:rPr>
          <w:rFonts w:ascii="Times New Roman" w:hAnsi="Times New Roman"/>
          <w:sz w:val="24"/>
          <w:szCs w:val="24"/>
        </w:rPr>
      </w:pPr>
      <w:r>
        <w:rPr>
          <w:rStyle w:val="a5"/>
          <w:rFonts w:eastAsiaTheme="minorHAnsi"/>
          <w:sz w:val="24"/>
          <w:szCs w:val="24"/>
        </w:rPr>
        <w:t xml:space="preserve">     </w:t>
      </w:r>
      <w:r w:rsidR="00D87BC2" w:rsidRPr="00A15137">
        <w:rPr>
          <w:rStyle w:val="a5"/>
          <w:rFonts w:eastAsiaTheme="minorHAnsi"/>
          <w:sz w:val="24"/>
          <w:szCs w:val="24"/>
        </w:rPr>
        <w:t>В</w:t>
      </w:r>
      <w:proofErr w:type="gramStart"/>
      <w:r w:rsidR="00D87BC2" w:rsidRPr="00A15137">
        <w:rPr>
          <w:rStyle w:val="a5"/>
          <w:rFonts w:eastAsiaTheme="minorHAnsi"/>
          <w:sz w:val="24"/>
          <w:szCs w:val="24"/>
        </w:rPr>
        <w:t>4</w:t>
      </w:r>
      <w:proofErr w:type="gramEnd"/>
      <w:r>
        <w:rPr>
          <w:rStyle w:val="a5"/>
          <w:rFonts w:eastAsiaTheme="minorHAnsi"/>
          <w:sz w:val="24"/>
          <w:szCs w:val="24"/>
        </w:rPr>
        <w:t xml:space="preserve">. </w:t>
      </w:r>
      <w:r w:rsidR="00D87BC2" w:rsidRPr="00A15137">
        <w:rPr>
          <w:rFonts w:ascii="Times New Roman" w:hAnsi="Times New Roman"/>
          <w:sz w:val="24"/>
          <w:szCs w:val="24"/>
        </w:rPr>
        <w:t>Кто написал слова гимна России?</w:t>
      </w:r>
    </w:p>
    <w:p w:rsidR="00D87BC2" w:rsidRPr="00A15137" w:rsidRDefault="00CF22B7" w:rsidP="00D87BC2">
      <w:pPr>
        <w:tabs>
          <w:tab w:val="right" w:pos="5276"/>
        </w:tabs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D87BC2" w:rsidRPr="00A15137">
        <w:rPr>
          <w:rFonts w:ascii="Times New Roman" w:hAnsi="Times New Roman"/>
          <w:sz w:val="24"/>
          <w:szCs w:val="24"/>
        </w:rPr>
        <w:t>1) А.С. Пушкин</w:t>
      </w:r>
      <w:r w:rsidR="00D87BC2" w:rsidRPr="00A15137">
        <w:rPr>
          <w:rFonts w:ascii="Times New Roman" w:hAnsi="Times New Roman"/>
          <w:sz w:val="24"/>
          <w:szCs w:val="24"/>
        </w:rPr>
        <w:tab/>
        <w:t>3) С.В. Михалков</w:t>
      </w:r>
    </w:p>
    <w:p w:rsidR="00D87BC2" w:rsidRPr="00A15137" w:rsidRDefault="00CF22B7" w:rsidP="00D87BC2">
      <w:pPr>
        <w:tabs>
          <w:tab w:val="right" w:pos="5276"/>
        </w:tabs>
        <w:ind w:left="-142" w:right="8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D87BC2" w:rsidRPr="00A15137">
        <w:rPr>
          <w:rFonts w:ascii="Times New Roman" w:hAnsi="Times New Roman"/>
          <w:sz w:val="24"/>
          <w:szCs w:val="24"/>
        </w:rPr>
        <w:t>2) С.А. Есенин</w:t>
      </w:r>
      <w:r w:rsidR="00D87BC2" w:rsidRPr="00A15137">
        <w:rPr>
          <w:rFonts w:ascii="Times New Roman" w:hAnsi="Times New Roman"/>
          <w:sz w:val="24"/>
          <w:szCs w:val="24"/>
        </w:rPr>
        <w:tab/>
        <w:t xml:space="preserve">4) С.Я. Маршак </w:t>
      </w:r>
    </w:p>
    <w:p w:rsidR="00D87BC2" w:rsidRPr="00A15137" w:rsidRDefault="00CF22B7" w:rsidP="00D87BC2">
      <w:pPr>
        <w:tabs>
          <w:tab w:val="right" w:pos="5276"/>
        </w:tabs>
        <w:ind w:left="-142" w:right="860"/>
        <w:rPr>
          <w:rFonts w:ascii="Times New Roman" w:hAnsi="Times New Roman"/>
          <w:sz w:val="24"/>
          <w:szCs w:val="24"/>
        </w:rPr>
      </w:pPr>
      <w:r>
        <w:rPr>
          <w:rStyle w:val="a5"/>
          <w:rFonts w:eastAsiaTheme="minorHAnsi"/>
          <w:sz w:val="24"/>
          <w:szCs w:val="24"/>
        </w:rPr>
        <w:t xml:space="preserve">      </w:t>
      </w:r>
      <w:r w:rsidR="00D87BC2" w:rsidRPr="00A15137">
        <w:rPr>
          <w:rStyle w:val="a5"/>
          <w:rFonts w:eastAsiaTheme="minorHAnsi"/>
          <w:sz w:val="24"/>
          <w:szCs w:val="24"/>
        </w:rPr>
        <w:t xml:space="preserve">В5. </w:t>
      </w:r>
      <w:r w:rsidR="00D87BC2" w:rsidRPr="00A15137">
        <w:rPr>
          <w:rFonts w:ascii="Times New Roman" w:hAnsi="Times New Roman"/>
          <w:sz w:val="24"/>
          <w:szCs w:val="24"/>
        </w:rPr>
        <w:t>Когда новый закон в России вступает в силу?</w:t>
      </w:r>
    </w:p>
    <w:p w:rsidR="00D87BC2" w:rsidRPr="00A15137" w:rsidRDefault="00D87BC2" w:rsidP="008B5EDD">
      <w:pPr>
        <w:widowControl w:val="0"/>
        <w:numPr>
          <w:ilvl w:val="0"/>
          <w:numId w:val="90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когда его одобрило Федеральное собрание</w:t>
      </w:r>
    </w:p>
    <w:p w:rsidR="00D87BC2" w:rsidRPr="00A15137" w:rsidRDefault="00D87BC2" w:rsidP="008B5EDD">
      <w:pPr>
        <w:widowControl w:val="0"/>
        <w:numPr>
          <w:ilvl w:val="0"/>
          <w:numId w:val="90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когда его приняла Государственная дума</w:t>
      </w:r>
    </w:p>
    <w:p w:rsidR="00D87BC2" w:rsidRPr="00A15137" w:rsidRDefault="00D87BC2" w:rsidP="008B5EDD">
      <w:pPr>
        <w:widowControl w:val="0"/>
        <w:numPr>
          <w:ilvl w:val="0"/>
          <w:numId w:val="90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когда он был составлен</w:t>
      </w:r>
    </w:p>
    <w:p w:rsidR="00D87BC2" w:rsidRPr="00A15137" w:rsidRDefault="00D87BC2" w:rsidP="008B5EDD">
      <w:pPr>
        <w:widowControl w:val="0"/>
        <w:numPr>
          <w:ilvl w:val="0"/>
          <w:numId w:val="90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когда его подписал президент</w:t>
      </w:r>
    </w:p>
    <w:p w:rsidR="00D87BC2" w:rsidRPr="00A15137" w:rsidRDefault="00D87BC2" w:rsidP="00D87BC2">
      <w:pPr>
        <w:ind w:left="-142" w:right="60" w:firstLine="34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С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C23090">
        <w:rPr>
          <w:rFonts w:ascii="Times New Roman" w:hAnsi="Times New Roman"/>
          <w:b/>
          <w:sz w:val="24"/>
          <w:szCs w:val="24"/>
        </w:rPr>
        <w:t>.</w:t>
      </w:r>
      <w:r w:rsidRPr="00A15137">
        <w:rPr>
          <w:rFonts w:ascii="Times New Roman" w:hAnsi="Times New Roman"/>
          <w:sz w:val="24"/>
          <w:szCs w:val="24"/>
        </w:rPr>
        <w:t xml:space="preserve"> Какие объекты Всемирного культурного наследия нахо</w:t>
      </w:r>
      <w:r w:rsidRPr="00A15137">
        <w:rPr>
          <w:rFonts w:ascii="Times New Roman" w:hAnsi="Times New Roman"/>
          <w:sz w:val="24"/>
          <w:szCs w:val="24"/>
        </w:rPr>
        <w:softHyphen/>
        <w:t>дятся на территории России?</w:t>
      </w:r>
    </w:p>
    <w:p w:rsidR="00D87BC2" w:rsidRPr="00A15137" w:rsidRDefault="00D87BC2" w:rsidP="008B5EDD">
      <w:pPr>
        <w:widowControl w:val="0"/>
        <w:numPr>
          <w:ilvl w:val="0"/>
          <w:numId w:val="91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афинский Акрополь</w:t>
      </w:r>
    </w:p>
    <w:p w:rsidR="00D87BC2" w:rsidRPr="00A15137" w:rsidRDefault="00D87BC2" w:rsidP="008B5EDD">
      <w:pPr>
        <w:widowControl w:val="0"/>
        <w:numPr>
          <w:ilvl w:val="0"/>
          <w:numId w:val="91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Московский Кремль</w:t>
      </w:r>
    </w:p>
    <w:p w:rsidR="00D87BC2" w:rsidRPr="00A15137" w:rsidRDefault="00D87BC2" w:rsidP="008B5EDD">
      <w:pPr>
        <w:widowControl w:val="0"/>
        <w:numPr>
          <w:ilvl w:val="0"/>
          <w:numId w:val="91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исторический центр Санкт-Петербурга</w:t>
      </w:r>
    </w:p>
    <w:p w:rsidR="00D87BC2" w:rsidRPr="00A15137" w:rsidRDefault="00D87BC2" w:rsidP="008B5EDD">
      <w:pPr>
        <w:widowControl w:val="0"/>
        <w:numPr>
          <w:ilvl w:val="0"/>
          <w:numId w:val="91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Кижи</w:t>
      </w:r>
    </w:p>
    <w:p w:rsidR="00D87BC2" w:rsidRPr="00A15137" w:rsidRDefault="00D87BC2" w:rsidP="00D87BC2">
      <w:pPr>
        <w:ind w:left="-142" w:right="60" w:firstLine="340"/>
        <w:rPr>
          <w:rFonts w:ascii="Times New Roman" w:hAnsi="Times New Roman"/>
          <w:sz w:val="24"/>
          <w:szCs w:val="24"/>
        </w:rPr>
      </w:pPr>
      <w:r w:rsidRPr="00A15137">
        <w:rPr>
          <w:rStyle w:val="a5"/>
          <w:rFonts w:eastAsiaTheme="minorHAnsi"/>
          <w:sz w:val="24"/>
          <w:szCs w:val="24"/>
        </w:rPr>
        <w:t>С</w:t>
      </w:r>
      <w:proofErr w:type="gramStart"/>
      <w:r w:rsidRPr="00A15137">
        <w:rPr>
          <w:rStyle w:val="a5"/>
          <w:rFonts w:eastAsiaTheme="minorHAnsi"/>
          <w:sz w:val="24"/>
          <w:szCs w:val="24"/>
        </w:rPr>
        <w:t>2</w:t>
      </w:r>
      <w:proofErr w:type="gramEnd"/>
      <w:r w:rsidRPr="00A15137">
        <w:rPr>
          <w:rStyle w:val="a5"/>
          <w:rFonts w:eastAsiaTheme="minorHAnsi"/>
          <w:sz w:val="24"/>
          <w:szCs w:val="24"/>
        </w:rPr>
        <w:t xml:space="preserve">. </w:t>
      </w:r>
      <w:r w:rsidRPr="00A15137">
        <w:rPr>
          <w:rFonts w:ascii="Times New Roman" w:hAnsi="Times New Roman"/>
          <w:sz w:val="24"/>
          <w:szCs w:val="24"/>
        </w:rPr>
        <w:t>Какие проблемы в экономике возникли в нашей стране в 1980-е гг.?</w:t>
      </w:r>
    </w:p>
    <w:p w:rsidR="00D87BC2" w:rsidRPr="00A15137" w:rsidRDefault="00D87BC2" w:rsidP="008B5EDD">
      <w:pPr>
        <w:widowControl w:val="0"/>
        <w:numPr>
          <w:ilvl w:val="0"/>
          <w:numId w:val="92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из магазинов практически исчезли продукты питания</w:t>
      </w:r>
    </w:p>
    <w:p w:rsidR="00D87BC2" w:rsidRPr="00A15137" w:rsidRDefault="00D87BC2" w:rsidP="008B5EDD">
      <w:pPr>
        <w:widowControl w:val="0"/>
        <w:numPr>
          <w:ilvl w:val="0"/>
          <w:numId w:val="92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сельское хозяйство страны находилось в упадке</w:t>
      </w:r>
    </w:p>
    <w:p w:rsidR="00D87BC2" w:rsidRPr="00A15137" w:rsidRDefault="00D87BC2" w:rsidP="008B5EDD">
      <w:pPr>
        <w:widowControl w:val="0"/>
        <w:numPr>
          <w:ilvl w:val="0"/>
          <w:numId w:val="92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отечественные товары были низкого качества</w:t>
      </w:r>
    </w:p>
    <w:p w:rsidR="00D87BC2" w:rsidRPr="00A15137" w:rsidRDefault="00D87BC2" w:rsidP="008B5EDD">
      <w:pPr>
        <w:widowControl w:val="0"/>
        <w:numPr>
          <w:ilvl w:val="0"/>
          <w:numId w:val="92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велась борьба с неграмотностью людей</w:t>
      </w:r>
    </w:p>
    <w:p w:rsidR="00D87BC2" w:rsidRPr="00A15137" w:rsidRDefault="00D87BC2" w:rsidP="00CF22B7">
      <w:pPr>
        <w:ind w:right="60"/>
        <w:rPr>
          <w:rFonts w:ascii="Times New Roman" w:hAnsi="Times New Roman"/>
          <w:sz w:val="24"/>
          <w:szCs w:val="24"/>
        </w:rPr>
      </w:pPr>
      <w:r w:rsidRPr="00A15137">
        <w:rPr>
          <w:rStyle w:val="a5"/>
          <w:rFonts w:eastAsiaTheme="minorHAnsi"/>
          <w:sz w:val="24"/>
          <w:szCs w:val="24"/>
        </w:rPr>
        <w:t xml:space="preserve">СЗ. </w:t>
      </w:r>
      <w:r w:rsidRPr="00A15137">
        <w:rPr>
          <w:rFonts w:ascii="Times New Roman" w:hAnsi="Times New Roman"/>
          <w:sz w:val="24"/>
          <w:szCs w:val="24"/>
        </w:rPr>
        <w:t>Как растения степи приспособились к продолжительному засушливому лету?</w:t>
      </w:r>
    </w:p>
    <w:p w:rsidR="00D87BC2" w:rsidRPr="00A15137" w:rsidRDefault="00D87BC2" w:rsidP="008B5EDD">
      <w:pPr>
        <w:widowControl w:val="0"/>
        <w:numPr>
          <w:ilvl w:val="0"/>
          <w:numId w:val="93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узкие листья испаряют мало влаги</w:t>
      </w:r>
    </w:p>
    <w:p w:rsidR="00D87BC2" w:rsidRPr="00A15137" w:rsidRDefault="00D87BC2" w:rsidP="008B5EDD">
      <w:pPr>
        <w:widowControl w:val="0"/>
        <w:numPr>
          <w:ilvl w:val="0"/>
          <w:numId w:val="93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многие растения цветут весной, пока в почве много влаги</w:t>
      </w:r>
    </w:p>
    <w:p w:rsidR="00D87BC2" w:rsidRPr="00A15137" w:rsidRDefault="00D87BC2" w:rsidP="008B5EDD">
      <w:pPr>
        <w:widowControl w:val="0"/>
        <w:numPr>
          <w:ilvl w:val="0"/>
          <w:numId w:val="93"/>
        </w:numPr>
        <w:tabs>
          <w:tab w:val="left" w:pos="833"/>
        </w:tabs>
        <w:ind w:left="620"/>
        <w:rPr>
          <w:rFonts w:ascii="Times New Roman" w:hAnsi="Times New Roman"/>
          <w:sz w:val="24"/>
          <w:szCs w:val="24"/>
        </w:rPr>
      </w:pPr>
      <w:r w:rsidRPr="00A15137">
        <w:rPr>
          <w:rFonts w:ascii="Times New Roman" w:hAnsi="Times New Roman"/>
          <w:sz w:val="24"/>
          <w:szCs w:val="24"/>
        </w:rPr>
        <w:t>листья растений степей в виде колючек</w:t>
      </w:r>
    </w:p>
    <w:p w:rsidR="00D87BC2" w:rsidRPr="00A15137" w:rsidRDefault="00CF22B7" w:rsidP="00D87BC2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87BC2" w:rsidRPr="00A15137">
        <w:rPr>
          <w:rFonts w:ascii="Times New Roman" w:hAnsi="Times New Roman" w:cs="Times New Roman"/>
          <w:sz w:val="24"/>
          <w:szCs w:val="24"/>
        </w:rPr>
        <w:t>4)летом надземные части растений отмирают, а в почве остаются корни- луковицы.</w:t>
      </w:r>
    </w:p>
    <w:p w:rsidR="00D87BC2" w:rsidRPr="00A15137" w:rsidRDefault="00D87BC2" w:rsidP="00D87BC2">
      <w:pPr>
        <w:ind w:left="-142" w:firstLine="420"/>
        <w:rPr>
          <w:rFonts w:ascii="Times New Roman" w:hAnsi="Times New Roman"/>
          <w:sz w:val="24"/>
          <w:szCs w:val="24"/>
        </w:rPr>
      </w:pPr>
      <w:r w:rsidRPr="00C23090">
        <w:rPr>
          <w:rFonts w:ascii="Times New Roman" w:hAnsi="Times New Roman"/>
          <w:b/>
          <w:sz w:val="24"/>
          <w:szCs w:val="24"/>
        </w:rPr>
        <w:t>С</w:t>
      </w:r>
      <w:proofErr w:type="gramStart"/>
      <w:r w:rsidRPr="00C23090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A15137">
        <w:rPr>
          <w:rFonts w:ascii="Times New Roman" w:hAnsi="Times New Roman"/>
          <w:sz w:val="24"/>
          <w:szCs w:val="24"/>
        </w:rPr>
        <w:t>. Назовите государственные праздники России.</w:t>
      </w:r>
    </w:p>
    <w:p w:rsidR="00D87BC2" w:rsidRPr="00A15137" w:rsidRDefault="00CF22B7" w:rsidP="00CF22B7">
      <w:pPr>
        <w:widowControl w:val="0"/>
        <w:tabs>
          <w:tab w:val="left" w:pos="888"/>
        </w:tabs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1)</w:t>
      </w:r>
      <w:r w:rsidR="00D87BC2" w:rsidRPr="00A15137">
        <w:rPr>
          <w:rFonts w:ascii="Times New Roman" w:hAnsi="Times New Roman"/>
          <w:sz w:val="24"/>
          <w:szCs w:val="24"/>
        </w:rPr>
        <w:t>День России</w:t>
      </w:r>
    </w:p>
    <w:p w:rsidR="00D87BC2" w:rsidRPr="00A15137" w:rsidRDefault="00CF22B7" w:rsidP="00CF22B7">
      <w:pPr>
        <w:widowControl w:val="0"/>
        <w:tabs>
          <w:tab w:val="left" w:pos="888"/>
        </w:tabs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2)</w:t>
      </w:r>
      <w:r w:rsidR="00D87BC2" w:rsidRPr="00A15137">
        <w:rPr>
          <w:rFonts w:ascii="Times New Roman" w:hAnsi="Times New Roman"/>
          <w:sz w:val="24"/>
          <w:szCs w:val="24"/>
        </w:rPr>
        <w:t>День Государственного флага Российской Федерации</w:t>
      </w:r>
    </w:p>
    <w:p w:rsidR="00D87BC2" w:rsidRPr="00A15137" w:rsidRDefault="00CF22B7" w:rsidP="00CF22B7">
      <w:pPr>
        <w:widowControl w:val="0"/>
        <w:tabs>
          <w:tab w:val="left" w:pos="888"/>
        </w:tabs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3)</w:t>
      </w:r>
      <w:r w:rsidR="00D87BC2" w:rsidRPr="00A15137">
        <w:rPr>
          <w:rFonts w:ascii="Times New Roman" w:hAnsi="Times New Roman"/>
          <w:sz w:val="24"/>
          <w:szCs w:val="24"/>
        </w:rPr>
        <w:t>День Конституции</w:t>
      </w:r>
    </w:p>
    <w:p w:rsidR="00D87BC2" w:rsidRPr="00A15137" w:rsidRDefault="00CF22B7" w:rsidP="00CF22B7">
      <w:pPr>
        <w:widowControl w:val="0"/>
        <w:tabs>
          <w:tab w:val="left" w:pos="888"/>
        </w:tabs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4)</w:t>
      </w:r>
      <w:r w:rsidR="00D87BC2" w:rsidRPr="00A15137">
        <w:rPr>
          <w:rFonts w:ascii="Times New Roman" w:hAnsi="Times New Roman"/>
          <w:sz w:val="24"/>
          <w:szCs w:val="24"/>
        </w:rPr>
        <w:t>День милиции</w:t>
      </w:r>
    </w:p>
    <w:p w:rsidR="00CF22B7" w:rsidRDefault="00CF22B7" w:rsidP="004C6102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</w:p>
    <w:p w:rsidR="00CF22B7" w:rsidRDefault="00CF22B7" w:rsidP="004C6102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</w:p>
    <w:p w:rsidR="004C6102" w:rsidRPr="00F533C1" w:rsidRDefault="004C6102" w:rsidP="004C6102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"/>
        <w:gridCol w:w="428"/>
        <w:gridCol w:w="429"/>
        <w:gridCol w:w="429"/>
        <w:gridCol w:w="429"/>
        <w:gridCol w:w="429"/>
        <w:gridCol w:w="429"/>
        <w:gridCol w:w="429"/>
        <w:gridCol w:w="429"/>
        <w:gridCol w:w="516"/>
        <w:gridCol w:w="516"/>
        <w:gridCol w:w="516"/>
        <w:gridCol w:w="516"/>
        <w:gridCol w:w="420"/>
        <w:gridCol w:w="420"/>
        <w:gridCol w:w="420"/>
        <w:gridCol w:w="420"/>
        <w:gridCol w:w="420"/>
        <w:gridCol w:w="564"/>
        <w:gridCol w:w="564"/>
        <w:gridCol w:w="564"/>
        <w:gridCol w:w="564"/>
      </w:tblGrid>
      <w:tr w:rsidR="004C6102" w:rsidRPr="00F533C1" w:rsidTr="00116373"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500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В5</w:t>
            </w:r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</w:tr>
      <w:tr w:rsidR="004C6102" w:rsidRPr="00F533C1" w:rsidTr="00116373"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</w:tcPr>
          <w:p w:rsidR="004C6102" w:rsidRPr="00F533C1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5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</w:t>
            </w:r>
          </w:p>
        </w:tc>
        <w:tc>
          <w:tcPr>
            <w:tcW w:w="222" w:type="dxa"/>
          </w:tcPr>
          <w:p w:rsidR="004C6102" w:rsidRDefault="004C6102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</w:tbl>
    <w:p w:rsidR="004C6102" w:rsidRDefault="004C6102" w:rsidP="004C6102">
      <w:pPr>
        <w:jc w:val="lef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4C6102" w:rsidRDefault="004C6102" w:rsidP="004C6102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6102" w:rsidRPr="00A0180D" w:rsidRDefault="004C6102" w:rsidP="004C6102">
      <w:pPr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18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4C6102" w:rsidRDefault="004C6102" w:rsidP="004C6102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30"/>
        <w:gridCol w:w="630"/>
        <w:gridCol w:w="630"/>
        <w:gridCol w:w="630"/>
      </w:tblGrid>
      <w:tr w:rsidR="00CF22B7" w:rsidRPr="00F533C1" w:rsidTr="00CF22B7">
        <w:tc>
          <w:tcPr>
            <w:tcW w:w="368" w:type="dxa"/>
          </w:tcPr>
          <w:p w:rsidR="00CF22B7" w:rsidRPr="00F533C1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368" w:type="dxa"/>
          </w:tcPr>
          <w:p w:rsidR="00CF22B7" w:rsidRPr="00F533C1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368" w:type="dxa"/>
          </w:tcPr>
          <w:p w:rsidR="00CF22B7" w:rsidRPr="00F533C1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8" w:type="dxa"/>
          </w:tcPr>
          <w:p w:rsidR="00CF22B7" w:rsidRPr="00F533C1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369" w:type="dxa"/>
          </w:tcPr>
          <w:p w:rsidR="00CF22B7" w:rsidRPr="00F533C1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369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369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369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369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431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431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431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431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А13</w:t>
            </w:r>
          </w:p>
        </w:tc>
      </w:tr>
      <w:tr w:rsidR="00CF22B7" w:rsidRPr="00F533C1" w:rsidTr="00CF22B7">
        <w:tc>
          <w:tcPr>
            <w:tcW w:w="368" w:type="dxa"/>
          </w:tcPr>
          <w:p w:rsidR="00CF22B7" w:rsidRPr="00F533C1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8" w:type="dxa"/>
          </w:tcPr>
          <w:p w:rsidR="00CF22B7" w:rsidRPr="00F533C1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8" w:type="dxa"/>
          </w:tcPr>
          <w:p w:rsidR="00CF22B7" w:rsidRPr="00F533C1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8" w:type="dxa"/>
          </w:tcPr>
          <w:p w:rsidR="00CF22B7" w:rsidRPr="00F533C1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9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9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9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9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69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31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31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31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31" w:type="dxa"/>
          </w:tcPr>
          <w:p w:rsidR="00CF22B7" w:rsidRDefault="00CF22B7" w:rsidP="0011637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</w:tbl>
    <w:p w:rsidR="00D87BC2" w:rsidRDefault="00D87BC2" w:rsidP="00D87BC2">
      <w:pPr>
        <w:rPr>
          <w:rFonts w:ascii="Times New Roman" w:hAnsi="Times New Roman" w:cs="Times New Roman"/>
        </w:rPr>
      </w:pPr>
    </w:p>
    <w:p w:rsidR="00D87BC2" w:rsidRDefault="00D87BC2" w:rsidP="00D87BC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497"/>
        <w:gridCol w:w="497"/>
        <w:gridCol w:w="497"/>
        <w:gridCol w:w="497"/>
        <w:gridCol w:w="1452"/>
        <w:gridCol w:w="1452"/>
        <w:gridCol w:w="1452"/>
        <w:gridCol w:w="1452"/>
      </w:tblGrid>
      <w:tr w:rsidR="00CF22B7" w:rsidTr="00945083">
        <w:tc>
          <w:tcPr>
            <w:tcW w:w="497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497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497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497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497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В5</w:t>
            </w:r>
          </w:p>
        </w:tc>
        <w:tc>
          <w:tcPr>
            <w:tcW w:w="1452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52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52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  <w:tc>
          <w:tcPr>
            <w:tcW w:w="1452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</w:tr>
      <w:tr w:rsidR="00CF22B7" w:rsidTr="00945083">
        <w:tc>
          <w:tcPr>
            <w:tcW w:w="497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97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97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97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97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452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балл – два правильных ответа</w:t>
            </w:r>
          </w:p>
        </w:tc>
        <w:tc>
          <w:tcPr>
            <w:tcW w:w="1452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балл – два правильных ответа</w:t>
            </w:r>
          </w:p>
        </w:tc>
        <w:tc>
          <w:tcPr>
            <w:tcW w:w="1452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балл – два правильных ответа</w:t>
            </w:r>
          </w:p>
        </w:tc>
        <w:tc>
          <w:tcPr>
            <w:tcW w:w="1452" w:type="dxa"/>
          </w:tcPr>
          <w:p w:rsidR="00CF22B7" w:rsidRDefault="00CF22B7" w:rsidP="00C41E78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три правильных ответа, 1 балл – два правильных ответа</w:t>
            </w:r>
          </w:p>
        </w:tc>
      </w:tr>
    </w:tbl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23- 26 баллов – отметка «5»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19 - 22 балла - отметка «4»</w:t>
      </w:r>
    </w:p>
    <w:p w:rsidR="00945083" w:rsidRDefault="00945083" w:rsidP="00945083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 – 18 баллов - отметка «3»</w:t>
      </w:r>
    </w:p>
    <w:p w:rsidR="00945083" w:rsidRDefault="00945083" w:rsidP="00945083">
      <w:pPr>
        <w:ind w:left="-142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Менее 13 баллов - отметка «2»</w:t>
      </w:r>
    </w:p>
    <w:p w:rsidR="00A0180D" w:rsidRDefault="00A0180D" w:rsidP="00CF22B7">
      <w:pPr>
        <w:rPr>
          <w:rFonts w:ascii="Times New Roman" w:hAnsi="Times New Roman"/>
          <w:b/>
          <w:sz w:val="28"/>
          <w:szCs w:val="28"/>
        </w:rPr>
      </w:pPr>
    </w:p>
    <w:p w:rsidR="00A0180D" w:rsidRDefault="00A0180D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0E5129" w:rsidRPr="0040369C" w:rsidRDefault="000E5129" w:rsidP="000E5129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0E5129" w:rsidRPr="0040369C" w:rsidRDefault="000E5129" w:rsidP="000E5129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2D275E" w:rsidRDefault="002D275E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2D275E" w:rsidRDefault="002D275E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2D275E" w:rsidRDefault="002D275E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2D275E" w:rsidRDefault="002D275E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2D275E" w:rsidRDefault="002D275E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2D275E" w:rsidRDefault="002D275E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2D275E" w:rsidRDefault="002D275E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2D275E" w:rsidRDefault="002D275E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2D275E" w:rsidRDefault="002D275E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A0180D" w:rsidRDefault="00A0180D" w:rsidP="00590E99">
      <w:pPr>
        <w:ind w:left="-142"/>
        <w:rPr>
          <w:rFonts w:ascii="Times New Roman" w:hAnsi="Times New Roman"/>
          <w:b/>
          <w:sz w:val="28"/>
          <w:szCs w:val="28"/>
        </w:rPr>
      </w:pPr>
    </w:p>
    <w:p w:rsidR="00685BE1" w:rsidRDefault="00685BE1" w:rsidP="00685BE1">
      <w:pPr>
        <w:ind w:left="-142"/>
        <w:rPr>
          <w:rFonts w:ascii="Times New Roman" w:hAnsi="Times New Roman"/>
          <w:b/>
          <w:sz w:val="28"/>
          <w:szCs w:val="28"/>
        </w:rPr>
      </w:pPr>
    </w:p>
    <w:p w:rsidR="00C33DB5" w:rsidRDefault="00C33DB5" w:rsidP="00685BE1">
      <w:pPr>
        <w:ind w:left="-142"/>
        <w:rPr>
          <w:rFonts w:ascii="Times New Roman" w:hAnsi="Times New Roman"/>
          <w:b/>
          <w:sz w:val="28"/>
          <w:szCs w:val="28"/>
        </w:rPr>
      </w:pPr>
    </w:p>
    <w:p w:rsidR="00C33DB5" w:rsidRDefault="00C33DB5" w:rsidP="00685BE1">
      <w:pPr>
        <w:ind w:left="-142"/>
        <w:rPr>
          <w:rFonts w:ascii="Times New Roman" w:hAnsi="Times New Roman"/>
          <w:b/>
          <w:sz w:val="28"/>
          <w:szCs w:val="28"/>
        </w:rPr>
      </w:pPr>
    </w:p>
    <w:p w:rsidR="00C33DB5" w:rsidRDefault="00C33DB5" w:rsidP="00685BE1">
      <w:pPr>
        <w:ind w:left="-142"/>
        <w:rPr>
          <w:rFonts w:ascii="Times New Roman" w:hAnsi="Times New Roman"/>
          <w:b/>
          <w:sz w:val="28"/>
          <w:szCs w:val="28"/>
        </w:rPr>
      </w:pPr>
    </w:p>
    <w:p w:rsidR="00C33DB5" w:rsidRDefault="00C33DB5" w:rsidP="00685BE1">
      <w:pPr>
        <w:ind w:left="-142"/>
        <w:rPr>
          <w:rFonts w:ascii="Times New Roman" w:hAnsi="Times New Roman"/>
          <w:b/>
          <w:sz w:val="28"/>
          <w:szCs w:val="28"/>
        </w:rPr>
      </w:pPr>
    </w:p>
    <w:p w:rsidR="00C33DB5" w:rsidRDefault="00C33DB5" w:rsidP="00685BE1">
      <w:pPr>
        <w:ind w:left="-142"/>
        <w:rPr>
          <w:rFonts w:ascii="Times New Roman" w:hAnsi="Times New Roman"/>
          <w:b/>
          <w:sz w:val="28"/>
          <w:szCs w:val="28"/>
        </w:rPr>
      </w:pPr>
    </w:p>
    <w:p w:rsidR="00C33DB5" w:rsidRDefault="00C33DB5" w:rsidP="00685BE1">
      <w:pPr>
        <w:ind w:left="-142"/>
        <w:rPr>
          <w:rFonts w:ascii="Times New Roman" w:hAnsi="Times New Roman"/>
          <w:b/>
          <w:sz w:val="28"/>
          <w:szCs w:val="28"/>
        </w:rPr>
      </w:pPr>
    </w:p>
    <w:p w:rsidR="00C33DB5" w:rsidRDefault="00C33DB5" w:rsidP="00685BE1">
      <w:pPr>
        <w:ind w:left="-142"/>
        <w:rPr>
          <w:rFonts w:ascii="Times New Roman" w:hAnsi="Times New Roman"/>
          <w:b/>
          <w:sz w:val="28"/>
          <w:szCs w:val="28"/>
        </w:rPr>
      </w:pPr>
    </w:p>
    <w:p w:rsidR="00C33DB5" w:rsidRDefault="00C33DB5" w:rsidP="00685BE1">
      <w:pPr>
        <w:ind w:left="-142"/>
        <w:rPr>
          <w:rFonts w:ascii="Times New Roman" w:hAnsi="Times New Roman"/>
          <w:b/>
          <w:sz w:val="28"/>
          <w:szCs w:val="28"/>
        </w:rPr>
      </w:pPr>
    </w:p>
    <w:p w:rsidR="00C33DB5" w:rsidRDefault="00C33DB5" w:rsidP="00685BE1">
      <w:pPr>
        <w:ind w:left="-142"/>
        <w:rPr>
          <w:rFonts w:ascii="Times New Roman" w:hAnsi="Times New Roman"/>
          <w:b/>
          <w:sz w:val="28"/>
          <w:szCs w:val="28"/>
        </w:rPr>
      </w:pPr>
    </w:p>
    <w:p w:rsidR="00C33DB5" w:rsidRDefault="00C33DB5" w:rsidP="00685BE1">
      <w:pPr>
        <w:ind w:left="-142"/>
        <w:rPr>
          <w:rFonts w:ascii="Times New Roman" w:hAnsi="Times New Roman"/>
          <w:b/>
          <w:sz w:val="28"/>
          <w:szCs w:val="28"/>
        </w:rPr>
      </w:pPr>
    </w:p>
    <w:p w:rsidR="00C33DB5" w:rsidRDefault="00C33DB5" w:rsidP="00685BE1">
      <w:pPr>
        <w:ind w:left="-142"/>
        <w:rPr>
          <w:rFonts w:ascii="Times New Roman" w:hAnsi="Times New Roman"/>
          <w:b/>
          <w:sz w:val="28"/>
          <w:szCs w:val="28"/>
        </w:rPr>
      </w:pPr>
    </w:p>
    <w:p w:rsidR="00C33DB5" w:rsidRDefault="00C33DB5" w:rsidP="00685BE1">
      <w:pPr>
        <w:ind w:left="-142"/>
        <w:rPr>
          <w:rFonts w:ascii="Times New Roman" w:hAnsi="Times New Roman"/>
          <w:b/>
          <w:sz w:val="28"/>
          <w:szCs w:val="28"/>
        </w:rPr>
      </w:pPr>
    </w:p>
    <w:p w:rsidR="00685BE1" w:rsidRDefault="00685BE1" w:rsidP="002F1D26">
      <w:pPr>
        <w:rPr>
          <w:rFonts w:ascii="Times New Roman" w:hAnsi="Times New Roman"/>
          <w:b/>
          <w:sz w:val="24"/>
          <w:szCs w:val="24"/>
        </w:rPr>
      </w:pPr>
    </w:p>
    <w:p w:rsidR="00A458C0" w:rsidRDefault="00A458C0" w:rsidP="009E0A94">
      <w:pPr>
        <w:rPr>
          <w:rFonts w:ascii="Times New Roman" w:hAnsi="Times New Roman" w:cs="Times New Roman"/>
        </w:rPr>
      </w:pPr>
    </w:p>
    <w:sectPr w:rsidR="00A458C0" w:rsidSect="00A94793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8">
    <w:nsid w:val="00433F4C"/>
    <w:multiLevelType w:val="multilevel"/>
    <w:tmpl w:val="2F3A17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12B0DC6"/>
    <w:multiLevelType w:val="multilevel"/>
    <w:tmpl w:val="09542E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1D45D50"/>
    <w:multiLevelType w:val="hybridMultilevel"/>
    <w:tmpl w:val="A1AE1416"/>
    <w:lvl w:ilvl="0" w:tplc="78FCC72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27D2460"/>
    <w:multiLevelType w:val="multilevel"/>
    <w:tmpl w:val="4E22EA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2A22886"/>
    <w:multiLevelType w:val="multilevel"/>
    <w:tmpl w:val="9830F6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3F73C99"/>
    <w:multiLevelType w:val="multilevel"/>
    <w:tmpl w:val="E0524A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4795697"/>
    <w:multiLevelType w:val="multilevel"/>
    <w:tmpl w:val="393286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83E6BAD"/>
    <w:multiLevelType w:val="multilevel"/>
    <w:tmpl w:val="4FC815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08F72FC8"/>
    <w:multiLevelType w:val="multilevel"/>
    <w:tmpl w:val="9D682C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094D7CAE"/>
    <w:multiLevelType w:val="multilevel"/>
    <w:tmpl w:val="C4B846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B5330FF"/>
    <w:multiLevelType w:val="multilevel"/>
    <w:tmpl w:val="C57250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0C001C76"/>
    <w:multiLevelType w:val="multilevel"/>
    <w:tmpl w:val="31A261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0C87531B"/>
    <w:multiLevelType w:val="multilevel"/>
    <w:tmpl w:val="F2D8E9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0C8A46A8"/>
    <w:multiLevelType w:val="multilevel"/>
    <w:tmpl w:val="BD2A7F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18603DF"/>
    <w:multiLevelType w:val="multilevel"/>
    <w:tmpl w:val="77D0D6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23E05F2"/>
    <w:multiLevelType w:val="multilevel"/>
    <w:tmpl w:val="ABE276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4A40037"/>
    <w:multiLevelType w:val="multilevel"/>
    <w:tmpl w:val="D2F8F5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5366E46"/>
    <w:multiLevelType w:val="multilevel"/>
    <w:tmpl w:val="7B668C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178740C7"/>
    <w:multiLevelType w:val="multilevel"/>
    <w:tmpl w:val="84D695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7990269"/>
    <w:multiLevelType w:val="multilevel"/>
    <w:tmpl w:val="4C8C13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18A63B5C"/>
    <w:multiLevelType w:val="multilevel"/>
    <w:tmpl w:val="103C11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19336A4E"/>
    <w:multiLevelType w:val="multilevel"/>
    <w:tmpl w:val="E91469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19D53C13"/>
    <w:multiLevelType w:val="multilevel"/>
    <w:tmpl w:val="D0F4D5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1AE73921"/>
    <w:multiLevelType w:val="hybridMultilevel"/>
    <w:tmpl w:val="E6143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BB703B3"/>
    <w:multiLevelType w:val="multilevel"/>
    <w:tmpl w:val="0EB0BB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1C0F1272"/>
    <w:multiLevelType w:val="hybridMultilevel"/>
    <w:tmpl w:val="D714C246"/>
    <w:lvl w:ilvl="0" w:tplc="D560775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1DCC47CE"/>
    <w:multiLevelType w:val="multilevel"/>
    <w:tmpl w:val="EF2C31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1E7A61E2"/>
    <w:multiLevelType w:val="multilevel"/>
    <w:tmpl w:val="E034DE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201613E5"/>
    <w:multiLevelType w:val="multilevel"/>
    <w:tmpl w:val="F5DA2D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20E64459"/>
    <w:multiLevelType w:val="multilevel"/>
    <w:tmpl w:val="A3988C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21725171"/>
    <w:multiLevelType w:val="multilevel"/>
    <w:tmpl w:val="33941B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266D4DD9"/>
    <w:multiLevelType w:val="multilevel"/>
    <w:tmpl w:val="6602E4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27547544"/>
    <w:multiLevelType w:val="multilevel"/>
    <w:tmpl w:val="2292B8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2ECB4FC9"/>
    <w:multiLevelType w:val="multilevel"/>
    <w:tmpl w:val="2C90E8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2EE41EC5"/>
    <w:multiLevelType w:val="multilevel"/>
    <w:tmpl w:val="5718C8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2F2131F8"/>
    <w:multiLevelType w:val="multilevel"/>
    <w:tmpl w:val="5ECE8F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2F470299"/>
    <w:multiLevelType w:val="multilevel"/>
    <w:tmpl w:val="AAD2CF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2F6169F7"/>
    <w:multiLevelType w:val="multilevel"/>
    <w:tmpl w:val="FD7C00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303B1271"/>
    <w:multiLevelType w:val="multilevel"/>
    <w:tmpl w:val="7BFC0D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315675D3"/>
    <w:multiLevelType w:val="multilevel"/>
    <w:tmpl w:val="F9D4C6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32274621"/>
    <w:multiLevelType w:val="multilevel"/>
    <w:tmpl w:val="9EBC2C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32D13163"/>
    <w:multiLevelType w:val="multilevel"/>
    <w:tmpl w:val="9F5285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342066C8"/>
    <w:multiLevelType w:val="multilevel"/>
    <w:tmpl w:val="BA7482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35791902"/>
    <w:multiLevelType w:val="multilevel"/>
    <w:tmpl w:val="5436F7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36853C3C"/>
    <w:multiLevelType w:val="multilevel"/>
    <w:tmpl w:val="2064E7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39B2179A"/>
    <w:multiLevelType w:val="hybridMultilevel"/>
    <w:tmpl w:val="476C7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0775305"/>
    <w:multiLevelType w:val="multilevel"/>
    <w:tmpl w:val="638C65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40CC086E"/>
    <w:multiLevelType w:val="multilevel"/>
    <w:tmpl w:val="0F98A3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414774AC"/>
    <w:multiLevelType w:val="multilevel"/>
    <w:tmpl w:val="7284D0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433C0BB2"/>
    <w:multiLevelType w:val="hybridMultilevel"/>
    <w:tmpl w:val="011283AC"/>
    <w:lvl w:ilvl="0" w:tplc="525028FE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43B11958"/>
    <w:multiLevelType w:val="multilevel"/>
    <w:tmpl w:val="0B8A02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442347F3"/>
    <w:multiLevelType w:val="multilevel"/>
    <w:tmpl w:val="F740F8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45ED5DE1"/>
    <w:multiLevelType w:val="multilevel"/>
    <w:tmpl w:val="A13275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46196CC7"/>
    <w:multiLevelType w:val="multilevel"/>
    <w:tmpl w:val="98AC96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492E3583"/>
    <w:multiLevelType w:val="multilevel"/>
    <w:tmpl w:val="22FCA4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4A684369"/>
    <w:multiLevelType w:val="multilevel"/>
    <w:tmpl w:val="CE02B5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4B4138EC"/>
    <w:multiLevelType w:val="multilevel"/>
    <w:tmpl w:val="EB5CCE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4BB93AD9"/>
    <w:multiLevelType w:val="multilevel"/>
    <w:tmpl w:val="BD862D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4DCC5700"/>
    <w:multiLevelType w:val="multilevel"/>
    <w:tmpl w:val="A0AE9D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4EA97DCC"/>
    <w:multiLevelType w:val="multilevel"/>
    <w:tmpl w:val="8990D8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508848A7"/>
    <w:multiLevelType w:val="multilevel"/>
    <w:tmpl w:val="EE060D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53785D3D"/>
    <w:multiLevelType w:val="multilevel"/>
    <w:tmpl w:val="8E6665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53983346"/>
    <w:multiLevelType w:val="multilevel"/>
    <w:tmpl w:val="6B6C86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54C71C3F"/>
    <w:multiLevelType w:val="multilevel"/>
    <w:tmpl w:val="A89E36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56165368"/>
    <w:multiLevelType w:val="multilevel"/>
    <w:tmpl w:val="2550E7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568B685E"/>
    <w:multiLevelType w:val="hybridMultilevel"/>
    <w:tmpl w:val="36E451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77E4703"/>
    <w:multiLevelType w:val="multilevel"/>
    <w:tmpl w:val="E4FE63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595D152B"/>
    <w:multiLevelType w:val="multilevel"/>
    <w:tmpl w:val="7A5A53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59944185"/>
    <w:multiLevelType w:val="hybridMultilevel"/>
    <w:tmpl w:val="425C2108"/>
    <w:lvl w:ilvl="0" w:tplc="9AD678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B6B5C6A"/>
    <w:multiLevelType w:val="multilevel"/>
    <w:tmpl w:val="194A6C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5CAF6558"/>
    <w:multiLevelType w:val="multilevel"/>
    <w:tmpl w:val="6C6A8F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5D541956"/>
    <w:multiLevelType w:val="hybridMultilevel"/>
    <w:tmpl w:val="10F87176"/>
    <w:lvl w:ilvl="0" w:tplc="9FAE7D9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5FEC2FD7"/>
    <w:multiLevelType w:val="hybridMultilevel"/>
    <w:tmpl w:val="1D828D44"/>
    <w:lvl w:ilvl="0" w:tplc="6BC61AC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621F7815"/>
    <w:multiLevelType w:val="multilevel"/>
    <w:tmpl w:val="FC9C9E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62953672"/>
    <w:multiLevelType w:val="multilevel"/>
    <w:tmpl w:val="D10A01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62AC19BC"/>
    <w:multiLevelType w:val="multilevel"/>
    <w:tmpl w:val="FFBA0C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637078B8"/>
    <w:multiLevelType w:val="multilevel"/>
    <w:tmpl w:val="044AE8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645016A1"/>
    <w:multiLevelType w:val="multilevel"/>
    <w:tmpl w:val="A15EFF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648C157E"/>
    <w:multiLevelType w:val="hybridMultilevel"/>
    <w:tmpl w:val="0F0A6FD8"/>
    <w:lvl w:ilvl="0" w:tplc="44A023E2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65D037D3"/>
    <w:multiLevelType w:val="multilevel"/>
    <w:tmpl w:val="C7D4C8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685563F4"/>
    <w:multiLevelType w:val="hybridMultilevel"/>
    <w:tmpl w:val="8B780E0A"/>
    <w:lvl w:ilvl="0" w:tplc="E778712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68683A02"/>
    <w:multiLevelType w:val="hybridMultilevel"/>
    <w:tmpl w:val="2C5ACE9E"/>
    <w:lvl w:ilvl="0" w:tplc="86EC900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0">
    <w:nsid w:val="68FC4888"/>
    <w:multiLevelType w:val="multilevel"/>
    <w:tmpl w:val="105AD3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6AC267D6"/>
    <w:multiLevelType w:val="hybridMultilevel"/>
    <w:tmpl w:val="599056DC"/>
    <w:lvl w:ilvl="0" w:tplc="19B211C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6C775B82"/>
    <w:multiLevelType w:val="hybridMultilevel"/>
    <w:tmpl w:val="578AE012"/>
    <w:lvl w:ilvl="0" w:tplc="E89059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3">
    <w:nsid w:val="6C793144"/>
    <w:multiLevelType w:val="hybridMultilevel"/>
    <w:tmpl w:val="97D6948E"/>
    <w:lvl w:ilvl="0" w:tplc="90E29B9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6E3D5D37"/>
    <w:multiLevelType w:val="multilevel"/>
    <w:tmpl w:val="B39612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70401B7F"/>
    <w:multiLevelType w:val="hybridMultilevel"/>
    <w:tmpl w:val="5A364598"/>
    <w:lvl w:ilvl="0" w:tplc="71C4FD7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6">
    <w:nsid w:val="712F59C6"/>
    <w:multiLevelType w:val="multilevel"/>
    <w:tmpl w:val="B7945F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713541DE"/>
    <w:multiLevelType w:val="multilevel"/>
    <w:tmpl w:val="471C63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74E9584D"/>
    <w:multiLevelType w:val="multilevel"/>
    <w:tmpl w:val="9F843C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7665602C"/>
    <w:multiLevelType w:val="multilevel"/>
    <w:tmpl w:val="73502B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>
    <w:nsid w:val="792F4883"/>
    <w:multiLevelType w:val="multilevel"/>
    <w:tmpl w:val="380A40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>
    <w:nsid w:val="7AEE4DB2"/>
    <w:multiLevelType w:val="multilevel"/>
    <w:tmpl w:val="DCAA24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7AEF0312"/>
    <w:multiLevelType w:val="multilevel"/>
    <w:tmpl w:val="E21A83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7C2E3A7F"/>
    <w:multiLevelType w:val="multilevel"/>
    <w:tmpl w:val="BD6440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>
    <w:nsid w:val="7C4B23E9"/>
    <w:multiLevelType w:val="multilevel"/>
    <w:tmpl w:val="A970D2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>
    <w:nsid w:val="7C86003D"/>
    <w:multiLevelType w:val="multilevel"/>
    <w:tmpl w:val="445A7C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>
    <w:nsid w:val="7FBC280D"/>
    <w:multiLevelType w:val="multilevel"/>
    <w:tmpl w:val="7B46B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53"/>
  </w:num>
  <w:num w:numId="10">
    <w:abstractNumId w:val="73"/>
  </w:num>
  <w:num w:numId="11">
    <w:abstractNumId w:val="23"/>
  </w:num>
  <w:num w:numId="12">
    <w:abstractNumId w:val="99"/>
  </w:num>
  <w:num w:numId="13">
    <w:abstractNumId w:val="84"/>
  </w:num>
  <w:num w:numId="14">
    <w:abstractNumId w:val="44"/>
  </w:num>
  <w:num w:numId="15">
    <w:abstractNumId w:val="83"/>
  </w:num>
  <w:num w:numId="16">
    <w:abstractNumId w:val="42"/>
  </w:num>
  <w:num w:numId="17">
    <w:abstractNumId w:val="11"/>
  </w:num>
  <w:num w:numId="18">
    <w:abstractNumId w:val="15"/>
  </w:num>
  <w:num w:numId="19">
    <w:abstractNumId w:val="17"/>
  </w:num>
  <w:num w:numId="20">
    <w:abstractNumId w:val="37"/>
  </w:num>
  <w:num w:numId="21">
    <w:abstractNumId w:val="100"/>
  </w:num>
  <w:num w:numId="22">
    <w:abstractNumId w:val="103"/>
  </w:num>
  <w:num w:numId="23">
    <w:abstractNumId w:val="85"/>
  </w:num>
  <w:num w:numId="24">
    <w:abstractNumId w:val="87"/>
  </w:num>
  <w:num w:numId="25">
    <w:abstractNumId w:val="24"/>
  </w:num>
  <w:num w:numId="26">
    <w:abstractNumId w:val="34"/>
  </w:num>
  <w:num w:numId="27">
    <w:abstractNumId w:val="43"/>
  </w:num>
  <w:num w:numId="28">
    <w:abstractNumId w:val="81"/>
  </w:num>
  <w:num w:numId="29">
    <w:abstractNumId w:val="54"/>
  </w:num>
  <w:num w:numId="30">
    <w:abstractNumId w:val="104"/>
  </w:num>
  <w:num w:numId="31">
    <w:abstractNumId w:val="77"/>
  </w:num>
  <w:num w:numId="32">
    <w:abstractNumId w:val="75"/>
  </w:num>
  <w:num w:numId="33">
    <w:abstractNumId w:val="68"/>
  </w:num>
  <w:num w:numId="34">
    <w:abstractNumId w:val="106"/>
  </w:num>
  <w:num w:numId="35">
    <w:abstractNumId w:val="21"/>
  </w:num>
  <w:num w:numId="36">
    <w:abstractNumId w:val="60"/>
  </w:num>
  <w:num w:numId="37">
    <w:abstractNumId w:val="32"/>
  </w:num>
  <w:num w:numId="38">
    <w:abstractNumId w:val="13"/>
  </w:num>
  <w:num w:numId="39">
    <w:abstractNumId w:val="12"/>
  </w:num>
  <w:num w:numId="40">
    <w:abstractNumId w:val="48"/>
  </w:num>
  <w:num w:numId="41">
    <w:abstractNumId w:val="22"/>
  </w:num>
  <w:num w:numId="42">
    <w:abstractNumId w:val="97"/>
  </w:num>
  <w:num w:numId="43">
    <w:abstractNumId w:val="45"/>
  </w:num>
  <w:num w:numId="44">
    <w:abstractNumId w:val="36"/>
  </w:num>
  <w:num w:numId="45">
    <w:abstractNumId w:val="98"/>
  </w:num>
  <w:num w:numId="46">
    <w:abstractNumId w:val="26"/>
  </w:num>
  <w:num w:numId="47">
    <w:abstractNumId w:val="78"/>
  </w:num>
  <w:num w:numId="48">
    <w:abstractNumId w:val="64"/>
  </w:num>
  <w:num w:numId="49">
    <w:abstractNumId w:val="19"/>
  </w:num>
  <w:num w:numId="50">
    <w:abstractNumId w:val="55"/>
  </w:num>
  <w:num w:numId="51">
    <w:abstractNumId w:val="14"/>
  </w:num>
  <w:num w:numId="52">
    <w:abstractNumId w:val="63"/>
  </w:num>
  <w:num w:numId="53">
    <w:abstractNumId w:val="20"/>
  </w:num>
  <w:num w:numId="54">
    <w:abstractNumId w:val="28"/>
  </w:num>
  <w:num w:numId="55">
    <w:abstractNumId w:val="51"/>
  </w:num>
  <w:num w:numId="56">
    <w:abstractNumId w:val="39"/>
  </w:num>
  <w:num w:numId="57">
    <w:abstractNumId w:val="94"/>
  </w:num>
  <w:num w:numId="58">
    <w:abstractNumId w:val="105"/>
  </w:num>
  <w:num w:numId="59">
    <w:abstractNumId w:val="66"/>
  </w:num>
  <w:num w:numId="60">
    <w:abstractNumId w:val="40"/>
  </w:num>
  <w:num w:numId="61">
    <w:abstractNumId w:val="102"/>
  </w:num>
  <w:num w:numId="62">
    <w:abstractNumId w:val="82"/>
  </w:num>
  <w:num w:numId="63">
    <w:abstractNumId w:val="90"/>
  </w:num>
  <w:num w:numId="64">
    <w:abstractNumId w:val="67"/>
  </w:num>
  <w:num w:numId="65">
    <w:abstractNumId w:val="25"/>
  </w:num>
  <w:num w:numId="66">
    <w:abstractNumId w:val="72"/>
  </w:num>
  <w:num w:numId="67">
    <w:abstractNumId w:val="70"/>
  </w:num>
  <w:num w:numId="68">
    <w:abstractNumId w:val="41"/>
  </w:num>
  <w:num w:numId="69">
    <w:abstractNumId w:val="38"/>
  </w:num>
  <w:num w:numId="70">
    <w:abstractNumId w:val="74"/>
  </w:num>
  <w:num w:numId="71">
    <w:abstractNumId w:val="16"/>
  </w:num>
  <w:num w:numId="72">
    <w:abstractNumId w:val="69"/>
  </w:num>
  <w:num w:numId="73">
    <w:abstractNumId w:val="46"/>
  </w:num>
  <w:num w:numId="74">
    <w:abstractNumId w:val="65"/>
  </w:num>
  <w:num w:numId="75">
    <w:abstractNumId w:val="9"/>
  </w:num>
  <w:num w:numId="76">
    <w:abstractNumId w:val="96"/>
  </w:num>
  <w:num w:numId="77">
    <w:abstractNumId w:val="27"/>
  </w:num>
  <w:num w:numId="78">
    <w:abstractNumId w:val="8"/>
  </w:num>
  <w:num w:numId="79">
    <w:abstractNumId w:val="49"/>
  </w:num>
  <w:num w:numId="80">
    <w:abstractNumId w:val="29"/>
  </w:num>
  <w:num w:numId="81">
    <w:abstractNumId w:val="35"/>
  </w:num>
  <w:num w:numId="82">
    <w:abstractNumId w:val="30"/>
  </w:num>
  <w:num w:numId="83">
    <w:abstractNumId w:val="56"/>
  </w:num>
  <w:num w:numId="84">
    <w:abstractNumId w:val="50"/>
  </w:num>
  <w:num w:numId="85">
    <w:abstractNumId w:val="58"/>
  </w:num>
  <w:num w:numId="86">
    <w:abstractNumId w:val="61"/>
  </w:num>
  <w:num w:numId="87">
    <w:abstractNumId w:val="101"/>
  </w:num>
  <w:num w:numId="88">
    <w:abstractNumId w:val="47"/>
  </w:num>
  <w:num w:numId="89">
    <w:abstractNumId w:val="52"/>
  </w:num>
  <w:num w:numId="90">
    <w:abstractNumId w:val="59"/>
  </w:num>
  <w:num w:numId="91">
    <w:abstractNumId w:val="71"/>
  </w:num>
  <w:num w:numId="92">
    <w:abstractNumId w:val="62"/>
  </w:num>
  <w:num w:numId="93">
    <w:abstractNumId w:val="18"/>
  </w:num>
  <w:num w:numId="9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31"/>
  </w:num>
  <w:num w:numId="10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02A"/>
    <w:rsid w:val="00023473"/>
    <w:rsid w:val="000547A9"/>
    <w:rsid w:val="000B24C0"/>
    <w:rsid w:val="000B6C69"/>
    <w:rsid w:val="000D160F"/>
    <w:rsid w:val="000E5129"/>
    <w:rsid w:val="00116373"/>
    <w:rsid w:val="0013176A"/>
    <w:rsid w:val="00151F0F"/>
    <w:rsid w:val="001F4894"/>
    <w:rsid w:val="002C103B"/>
    <w:rsid w:val="002D275E"/>
    <w:rsid w:val="002D5004"/>
    <w:rsid w:val="002D5E33"/>
    <w:rsid w:val="002F1D26"/>
    <w:rsid w:val="0035774D"/>
    <w:rsid w:val="003F0757"/>
    <w:rsid w:val="004C6102"/>
    <w:rsid w:val="00590E99"/>
    <w:rsid w:val="00606FA2"/>
    <w:rsid w:val="0061548F"/>
    <w:rsid w:val="00646D29"/>
    <w:rsid w:val="00666E70"/>
    <w:rsid w:val="00685BE1"/>
    <w:rsid w:val="006D318A"/>
    <w:rsid w:val="006F508D"/>
    <w:rsid w:val="006F772A"/>
    <w:rsid w:val="00713D82"/>
    <w:rsid w:val="00815D3B"/>
    <w:rsid w:val="00852A1A"/>
    <w:rsid w:val="00874187"/>
    <w:rsid w:val="008B5EDD"/>
    <w:rsid w:val="00945083"/>
    <w:rsid w:val="009530E2"/>
    <w:rsid w:val="009A3628"/>
    <w:rsid w:val="009C502A"/>
    <w:rsid w:val="009E0A94"/>
    <w:rsid w:val="00A0180D"/>
    <w:rsid w:val="00A458C0"/>
    <w:rsid w:val="00A57CD0"/>
    <w:rsid w:val="00A94793"/>
    <w:rsid w:val="00AD54BA"/>
    <w:rsid w:val="00B01013"/>
    <w:rsid w:val="00B91564"/>
    <w:rsid w:val="00C33DB5"/>
    <w:rsid w:val="00C919D4"/>
    <w:rsid w:val="00C93441"/>
    <w:rsid w:val="00CC4D24"/>
    <w:rsid w:val="00CF22B7"/>
    <w:rsid w:val="00D22E6E"/>
    <w:rsid w:val="00D35807"/>
    <w:rsid w:val="00D70F12"/>
    <w:rsid w:val="00D87BC2"/>
    <w:rsid w:val="00DB2D0A"/>
    <w:rsid w:val="00DE1356"/>
    <w:rsid w:val="00E62EEF"/>
    <w:rsid w:val="00E70336"/>
    <w:rsid w:val="00F979A0"/>
    <w:rsid w:val="00FC6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336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90E9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4"/>
    <w:rsid w:val="00590E99"/>
    <w:pPr>
      <w:widowControl w:val="0"/>
      <w:shd w:val="clear" w:color="auto" w:fill="FFFFFF"/>
      <w:spacing w:after="120" w:line="235" w:lineRule="exact"/>
      <w:ind w:hanging="32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">
    <w:name w:val="Основной текст (2)_"/>
    <w:basedOn w:val="a0"/>
    <w:link w:val="20"/>
    <w:rsid w:val="00590E9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TrebuchetMS9pt">
    <w:name w:val="Основной текст (2) + Trebuchet MS;9 pt"/>
    <w:basedOn w:val="2"/>
    <w:rsid w:val="00590E99"/>
    <w:rPr>
      <w:rFonts w:ascii="Trebuchet MS" w:eastAsia="Trebuchet MS" w:hAnsi="Trebuchet MS" w:cs="Trebuchet MS"/>
      <w:color w:val="000000"/>
      <w:spacing w:val="0"/>
      <w:w w:val="100"/>
      <w:position w:val="0"/>
      <w:sz w:val="18"/>
      <w:szCs w:val="18"/>
      <w:lang w:val="ru-RU"/>
    </w:rPr>
  </w:style>
  <w:style w:type="paragraph" w:customStyle="1" w:styleId="20">
    <w:name w:val="Основной текст (2)"/>
    <w:basedOn w:val="a"/>
    <w:link w:val="2"/>
    <w:rsid w:val="00590E99"/>
    <w:pPr>
      <w:widowControl w:val="0"/>
      <w:shd w:val="clear" w:color="auto" w:fill="FFFFFF"/>
      <w:spacing w:line="230" w:lineRule="exact"/>
      <w:ind w:hanging="380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a5">
    <w:name w:val="Основной текст + Полужирный"/>
    <w:basedOn w:val="a4"/>
    <w:rsid w:val="00590E99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Exact">
    <w:name w:val="Основной текст Exact"/>
    <w:basedOn w:val="a0"/>
    <w:rsid w:val="00590E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a6">
    <w:name w:val="Основной текст + Курсив"/>
    <w:basedOn w:val="a4"/>
    <w:rsid w:val="00590E99"/>
    <w:rPr>
      <w:i/>
      <w:iCs/>
      <w:color w:val="000000"/>
      <w:spacing w:val="0"/>
      <w:w w:val="100"/>
      <w:position w:val="0"/>
      <w:lang w:val="ru-RU"/>
    </w:rPr>
  </w:style>
  <w:style w:type="character" w:customStyle="1" w:styleId="1pt">
    <w:name w:val="Основной текст + Интервал 1 pt"/>
    <w:basedOn w:val="a4"/>
    <w:rsid w:val="00590E99"/>
    <w:rPr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/>
    </w:rPr>
  </w:style>
  <w:style w:type="paragraph" w:customStyle="1" w:styleId="21">
    <w:name w:val="Основной текст2"/>
    <w:basedOn w:val="a"/>
    <w:rsid w:val="00590E99"/>
    <w:pPr>
      <w:widowControl w:val="0"/>
      <w:shd w:val="clear" w:color="auto" w:fill="FFFFFF"/>
      <w:spacing w:before="60" w:after="60" w:line="0" w:lineRule="atLeast"/>
      <w:ind w:hanging="580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customStyle="1" w:styleId="7">
    <w:name w:val="Основной текст7"/>
    <w:basedOn w:val="a"/>
    <w:rsid w:val="00590E99"/>
    <w:pPr>
      <w:widowControl w:val="0"/>
      <w:shd w:val="clear" w:color="auto" w:fill="FFFFFF"/>
      <w:spacing w:line="240" w:lineRule="exact"/>
      <w:ind w:hanging="4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">
    <w:name w:val="Основной текст (8)_"/>
    <w:basedOn w:val="a0"/>
    <w:link w:val="80"/>
    <w:rsid w:val="00590E99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90E99"/>
    <w:pPr>
      <w:widowControl w:val="0"/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85pt">
    <w:name w:val="Основной текст + 8;5 pt"/>
    <w:basedOn w:val="a4"/>
    <w:rsid w:val="00590E9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">
    <w:name w:val="Основной текст (4)_"/>
    <w:basedOn w:val="a0"/>
    <w:link w:val="40"/>
    <w:rsid w:val="00590E9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90E99"/>
    <w:pPr>
      <w:widowControl w:val="0"/>
      <w:shd w:val="clear" w:color="auto" w:fill="FFFFFF"/>
      <w:spacing w:line="230" w:lineRule="exact"/>
      <w:ind w:hanging="280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styleId="a7">
    <w:name w:val="No Spacing"/>
    <w:uiPriority w:val="1"/>
    <w:qFormat/>
    <w:rsid w:val="00A458C0"/>
    <w:pPr>
      <w:jc w:val="left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A458C0"/>
    <w:pPr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458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58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16</Pages>
  <Words>4776</Words>
  <Characters>27225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29</cp:revision>
  <cp:lastPrinted>2017-01-11T13:50:00Z</cp:lastPrinted>
  <dcterms:created xsi:type="dcterms:W3CDTF">2015-09-23T16:02:00Z</dcterms:created>
  <dcterms:modified xsi:type="dcterms:W3CDTF">2020-08-12T11:00:00Z</dcterms:modified>
</cp:coreProperties>
</file>